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41B54" w14:textId="2FA75046" w:rsidR="00146277" w:rsidRPr="00B35C0D" w:rsidRDefault="00146277" w:rsidP="00B35C0D">
      <w:pPr>
        <w:spacing w:before="240" w:after="120" w:line="360" w:lineRule="auto"/>
        <w:rPr>
          <w:rFonts w:ascii="Arial" w:hAnsi="Arial" w:cs="Arial"/>
          <w:b/>
        </w:rPr>
      </w:pPr>
      <w:bookmarkStart w:id="0" w:name="_GoBack"/>
      <w:bookmarkEnd w:id="0"/>
      <w:r w:rsidRPr="00B35C0D">
        <w:rPr>
          <w:rFonts w:ascii="Arial" w:hAnsi="Arial" w:cs="Arial"/>
          <w:b/>
        </w:rPr>
        <w:t>Załącznik nr 3 do SWZ</w:t>
      </w:r>
    </w:p>
    <w:p w14:paraId="4FC93038" w14:textId="18A1CC88" w:rsidR="00146277" w:rsidRPr="00B35C0D" w:rsidRDefault="00146277" w:rsidP="00B35C0D">
      <w:pPr>
        <w:spacing w:before="600" w:after="360" w:line="360" w:lineRule="auto"/>
        <w:rPr>
          <w:rFonts w:ascii="Arial" w:eastAsia="Times New Roman" w:hAnsi="Arial" w:cs="Arial"/>
          <w:b/>
          <w:spacing w:val="4"/>
          <w:lang w:eastAsia="x-none"/>
        </w:rPr>
      </w:pPr>
      <w:r w:rsidRPr="00B35C0D">
        <w:rPr>
          <w:rFonts w:ascii="Arial" w:eastAsia="Times New Roman" w:hAnsi="Arial" w:cs="Arial"/>
          <w:b/>
          <w:spacing w:val="4"/>
          <w:lang w:eastAsia="x-none"/>
        </w:rPr>
        <w:t>FORMULARZ OFERTOWY</w:t>
      </w:r>
    </w:p>
    <w:p w14:paraId="744BB1DA" w14:textId="77777777" w:rsidR="00146277" w:rsidRPr="00B35C0D" w:rsidRDefault="00146277" w:rsidP="00B35C0D">
      <w:pPr>
        <w:spacing w:after="120" w:line="360" w:lineRule="auto"/>
        <w:rPr>
          <w:rFonts w:ascii="Arial" w:eastAsia="Times New Roman" w:hAnsi="Arial" w:cs="Arial"/>
          <w:spacing w:val="4"/>
          <w:lang w:eastAsia="pl-PL"/>
        </w:rPr>
      </w:pPr>
      <w:r w:rsidRPr="00B35C0D">
        <w:rPr>
          <w:rFonts w:ascii="Arial" w:eastAsia="Times New Roman" w:hAnsi="Arial" w:cs="Arial"/>
          <w:spacing w:val="4"/>
          <w:lang w:eastAsia="pl-PL"/>
        </w:rPr>
        <w:t>Ja/my niżej podpisany/i:</w:t>
      </w:r>
    </w:p>
    <w:p w14:paraId="16F2EC69" w14:textId="77777777" w:rsidR="00146277" w:rsidRPr="00B35C0D" w:rsidRDefault="00146277" w:rsidP="00B35C0D">
      <w:pPr>
        <w:tabs>
          <w:tab w:val="right" w:leader="dot" w:pos="9070"/>
        </w:tabs>
        <w:spacing w:before="120" w:after="120" w:line="360" w:lineRule="auto"/>
        <w:rPr>
          <w:rFonts w:ascii="Arial" w:eastAsia="Times New Roman" w:hAnsi="Arial" w:cs="Arial"/>
          <w:spacing w:val="4"/>
          <w:lang w:eastAsia="pl-PL"/>
        </w:rPr>
      </w:pPr>
      <w:r w:rsidRPr="00B35C0D">
        <w:rPr>
          <w:rFonts w:ascii="Arial" w:eastAsia="Times New Roman" w:hAnsi="Arial" w:cs="Arial"/>
          <w:spacing w:val="4"/>
          <w:lang w:eastAsia="pl-PL"/>
        </w:rPr>
        <w:tab/>
      </w:r>
    </w:p>
    <w:p w14:paraId="0064477F" w14:textId="77777777" w:rsidR="00146277" w:rsidRPr="00B35C0D" w:rsidRDefault="00146277" w:rsidP="00B35C0D">
      <w:pPr>
        <w:spacing w:before="120" w:after="120" w:line="360" w:lineRule="auto"/>
        <w:rPr>
          <w:rFonts w:ascii="Arial" w:eastAsia="Times New Roman" w:hAnsi="Arial" w:cs="Arial"/>
          <w:spacing w:val="4"/>
          <w:lang w:eastAsia="pl-PL"/>
        </w:rPr>
      </w:pPr>
      <w:r w:rsidRPr="00B35C0D">
        <w:rPr>
          <w:rFonts w:ascii="Arial" w:eastAsia="Times New Roman" w:hAnsi="Arial" w:cs="Arial"/>
          <w:spacing w:val="4"/>
          <w:lang w:eastAsia="pl-PL"/>
        </w:rPr>
        <w:t xml:space="preserve">działając w imieniu i na rzecz wykonawcy (wykonawców występujących </w:t>
      </w:r>
      <w:proofErr w:type="gramStart"/>
      <w:r w:rsidRPr="00B35C0D">
        <w:rPr>
          <w:rFonts w:ascii="Arial" w:eastAsia="Times New Roman" w:hAnsi="Arial" w:cs="Arial"/>
          <w:spacing w:val="4"/>
          <w:lang w:eastAsia="pl-PL"/>
        </w:rPr>
        <w:t>wspólnie)</w:t>
      </w:r>
      <w:r w:rsidRPr="00B35C0D">
        <w:rPr>
          <w:rFonts w:ascii="Arial" w:eastAsia="Times New Roman" w:hAnsi="Arial" w:cs="Arial"/>
          <w:spacing w:val="4"/>
          <w:vertAlign w:val="superscript"/>
          <w:lang w:eastAsia="pl-PL"/>
        </w:rPr>
        <w:t>*</w:t>
      </w:r>
      <w:proofErr w:type="gramEnd"/>
      <w:r w:rsidRPr="00B35C0D">
        <w:rPr>
          <w:rFonts w:ascii="Arial" w:eastAsia="Times New Roman" w:hAnsi="Arial" w:cs="Arial"/>
          <w:spacing w:val="4"/>
          <w:vertAlign w:val="superscript"/>
          <w:lang w:eastAsia="pl-PL"/>
        </w:rPr>
        <w:t>)</w:t>
      </w:r>
      <w:r w:rsidRPr="00B35C0D">
        <w:rPr>
          <w:rFonts w:ascii="Arial" w:eastAsia="Times New Roman" w:hAnsi="Arial" w:cs="Arial"/>
          <w:spacing w:val="4"/>
          <w:lang w:eastAsia="pl-PL"/>
        </w:rPr>
        <w:t xml:space="preserve">: </w:t>
      </w:r>
    </w:p>
    <w:p w14:paraId="22179454" w14:textId="77777777" w:rsidR="00146277" w:rsidRPr="00B35C0D" w:rsidRDefault="00146277" w:rsidP="00B35C0D">
      <w:pPr>
        <w:tabs>
          <w:tab w:val="right" w:leader="dot" w:pos="9070"/>
        </w:tabs>
        <w:spacing w:before="120" w:after="120" w:line="360" w:lineRule="auto"/>
        <w:rPr>
          <w:rFonts w:ascii="Arial" w:eastAsia="Times New Roman" w:hAnsi="Arial" w:cs="Arial"/>
          <w:spacing w:val="4"/>
          <w:lang w:eastAsia="pl-PL"/>
        </w:rPr>
      </w:pPr>
      <w:r w:rsidRPr="00B35C0D">
        <w:rPr>
          <w:rFonts w:ascii="Arial" w:eastAsia="Times New Roman" w:hAnsi="Arial" w:cs="Arial"/>
          <w:spacing w:val="4"/>
          <w:lang w:eastAsia="pl-PL"/>
        </w:rPr>
        <w:tab/>
      </w:r>
    </w:p>
    <w:p w14:paraId="7DA20F0A" w14:textId="77777777" w:rsidR="00146277" w:rsidRPr="00B35C0D" w:rsidRDefault="00146277" w:rsidP="00B35C0D">
      <w:pPr>
        <w:tabs>
          <w:tab w:val="right" w:leader="dot" w:pos="9070"/>
        </w:tabs>
        <w:spacing w:before="120" w:after="0" w:line="360" w:lineRule="auto"/>
        <w:rPr>
          <w:rFonts w:ascii="Arial" w:eastAsia="Times New Roman" w:hAnsi="Arial" w:cs="Arial"/>
          <w:spacing w:val="4"/>
          <w:lang w:eastAsia="pl-PL"/>
        </w:rPr>
      </w:pPr>
      <w:r w:rsidRPr="00B35C0D">
        <w:rPr>
          <w:rFonts w:ascii="Arial" w:eastAsia="Times New Roman" w:hAnsi="Arial" w:cs="Arial"/>
          <w:spacing w:val="4"/>
          <w:lang w:eastAsia="pl-PL"/>
        </w:rPr>
        <w:tab/>
      </w:r>
    </w:p>
    <w:p w14:paraId="4D27E785" w14:textId="77777777" w:rsidR="00146277" w:rsidRPr="00B35C0D" w:rsidRDefault="00146277" w:rsidP="00B35C0D">
      <w:pPr>
        <w:tabs>
          <w:tab w:val="right" w:leader="dot" w:pos="9070"/>
        </w:tabs>
        <w:spacing w:after="120" w:line="360" w:lineRule="auto"/>
        <w:rPr>
          <w:rFonts w:ascii="Arial" w:eastAsia="Times New Roman" w:hAnsi="Arial" w:cs="Arial"/>
          <w:spacing w:val="4"/>
          <w:lang w:eastAsia="pl-PL"/>
        </w:rPr>
      </w:pPr>
      <w:r w:rsidRPr="00B35C0D">
        <w:rPr>
          <w:rFonts w:ascii="Arial" w:eastAsia="Times New Roman" w:hAnsi="Arial" w:cs="Arial"/>
          <w:spacing w:val="4"/>
          <w:lang w:eastAsia="pl-PL"/>
        </w:rPr>
        <w:t xml:space="preserve">(zarejestrowana nazwa Wykonawcy/ pełnomocnika wykonawców występujących </w:t>
      </w:r>
      <w:proofErr w:type="gramStart"/>
      <w:r w:rsidRPr="00B35C0D">
        <w:rPr>
          <w:rFonts w:ascii="Arial" w:eastAsia="Times New Roman" w:hAnsi="Arial" w:cs="Arial"/>
          <w:spacing w:val="4"/>
          <w:lang w:eastAsia="pl-PL"/>
        </w:rPr>
        <w:t>wspólnie)</w:t>
      </w:r>
      <w:r w:rsidRPr="00B35C0D">
        <w:rPr>
          <w:rFonts w:ascii="Arial" w:eastAsia="Times New Roman" w:hAnsi="Arial" w:cs="Arial"/>
          <w:spacing w:val="4"/>
          <w:vertAlign w:val="superscript"/>
          <w:lang w:eastAsia="pl-PL"/>
        </w:rPr>
        <w:t>*</w:t>
      </w:r>
      <w:proofErr w:type="gramEnd"/>
      <w:r w:rsidRPr="00B35C0D">
        <w:rPr>
          <w:rFonts w:ascii="Arial" w:eastAsia="Times New Roman" w:hAnsi="Arial" w:cs="Arial"/>
          <w:spacing w:val="4"/>
          <w:vertAlign w:val="superscript"/>
          <w:lang w:eastAsia="pl-PL"/>
        </w:rPr>
        <w:t>)</w:t>
      </w:r>
    </w:p>
    <w:p w14:paraId="0EE9C0F2" w14:textId="77777777" w:rsidR="00146277" w:rsidRPr="00B35C0D" w:rsidRDefault="00146277" w:rsidP="00B35C0D">
      <w:pPr>
        <w:tabs>
          <w:tab w:val="right" w:leader="dot" w:pos="9070"/>
        </w:tabs>
        <w:spacing w:before="120" w:after="120" w:line="360" w:lineRule="auto"/>
        <w:rPr>
          <w:rFonts w:ascii="Arial" w:eastAsia="Times New Roman" w:hAnsi="Arial" w:cs="Arial"/>
          <w:spacing w:val="4"/>
          <w:lang w:eastAsia="pl-PL"/>
        </w:rPr>
      </w:pPr>
      <w:r w:rsidRPr="00B35C0D">
        <w:rPr>
          <w:rFonts w:ascii="Arial" w:eastAsia="Times New Roman" w:hAnsi="Arial" w:cs="Arial"/>
          <w:spacing w:val="4"/>
          <w:lang w:eastAsia="pl-PL"/>
        </w:rPr>
        <w:t xml:space="preserve">adres Wykonawcy/ pełnomocnika wykonawców występujących wspólnie: </w:t>
      </w:r>
      <w:r w:rsidRPr="00B35C0D">
        <w:rPr>
          <w:rFonts w:ascii="Arial" w:eastAsia="Times New Roman" w:hAnsi="Arial" w:cs="Arial"/>
          <w:spacing w:val="4"/>
          <w:lang w:eastAsia="pl-PL"/>
        </w:rPr>
        <w:tab/>
      </w:r>
    </w:p>
    <w:p w14:paraId="389BBF68" w14:textId="77777777" w:rsidR="00146277" w:rsidRPr="00B35C0D" w:rsidRDefault="00146277" w:rsidP="00B35C0D">
      <w:pPr>
        <w:tabs>
          <w:tab w:val="right" w:leader="dot" w:pos="9070"/>
        </w:tabs>
        <w:spacing w:before="120" w:after="120" w:line="360" w:lineRule="auto"/>
        <w:rPr>
          <w:rFonts w:ascii="Arial" w:eastAsia="Times New Roman" w:hAnsi="Arial" w:cs="Arial"/>
          <w:spacing w:val="4"/>
          <w:lang w:eastAsia="pl-PL"/>
        </w:rPr>
      </w:pPr>
      <w:r w:rsidRPr="00B35C0D">
        <w:rPr>
          <w:rFonts w:ascii="Arial" w:eastAsia="Times New Roman" w:hAnsi="Arial" w:cs="Arial"/>
          <w:spacing w:val="4"/>
          <w:lang w:eastAsia="pl-PL"/>
        </w:rPr>
        <w:tab/>
      </w:r>
    </w:p>
    <w:p w14:paraId="4A0ADB29" w14:textId="77777777" w:rsidR="00146277" w:rsidRPr="00B35C0D" w:rsidRDefault="00146277" w:rsidP="00B35C0D">
      <w:pPr>
        <w:tabs>
          <w:tab w:val="right" w:leader="dot" w:pos="9070"/>
        </w:tabs>
        <w:spacing w:before="120" w:after="120" w:line="360" w:lineRule="auto"/>
        <w:rPr>
          <w:rFonts w:ascii="Arial" w:eastAsia="Times New Roman" w:hAnsi="Arial" w:cs="Arial"/>
          <w:spacing w:val="4"/>
          <w:lang w:eastAsia="pl-PL"/>
        </w:rPr>
      </w:pPr>
      <w:r w:rsidRPr="00B35C0D">
        <w:rPr>
          <w:rFonts w:ascii="Arial" w:eastAsia="Times New Roman" w:hAnsi="Arial" w:cs="Arial"/>
          <w:spacing w:val="4"/>
          <w:lang w:eastAsia="pl-PL"/>
        </w:rPr>
        <w:t xml:space="preserve">REGON: </w:t>
      </w:r>
      <w:r w:rsidRPr="00B35C0D">
        <w:rPr>
          <w:rFonts w:ascii="Arial" w:eastAsia="Times New Roman" w:hAnsi="Arial" w:cs="Arial"/>
          <w:spacing w:val="4"/>
          <w:lang w:eastAsia="pl-PL"/>
        </w:rPr>
        <w:tab/>
      </w:r>
    </w:p>
    <w:p w14:paraId="1D86A0B1" w14:textId="77777777" w:rsidR="00146277" w:rsidRPr="00B35C0D" w:rsidRDefault="00146277" w:rsidP="00B35C0D">
      <w:pPr>
        <w:tabs>
          <w:tab w:val="right" w:leader="dot" w:pos="9070"/>
        </w:tabs>
        <w:spacing w:before="120" w:after="120" w:line="360" w:lineRule="auto"/>
        <w:rPr>
          <w:rFonts w:ascii="Arial" w:eastAsia="Times New Roman" w:hAnsi="Arial" w:cs="Arial"/>
          <w:spacing w:val="4"/>
          <w:lang w:eastAsia="pl-PL"/>
        </w:rPr>
      </w:pPr>
      <w:proofErr w:type="gramStart"/>
      <w:r w:rsidRPr="00B35C0D">
        <w:rPr>
          <w:rFonts w:ascii="Arial" w:eastAsia="Times New Roman" w:hAnsi="Arial" w:cs="Arial"/>
          <w:spacing w:val="4"/>
          <w:lang w:eastAsia="pl-PL"/>
        </w:rPr>
        <w:t>NIP :</w:t>
      </w:r>
      <w:proofErr w:type="gramEnd"/>
      <w:r w:rsidRPr="00B35C0D">
        <w:rPr>
          <w:rFonts w:ascii="Arial" w:eastAsia="Times New Roman" w:hAnsi="Arial" w:cs="Arial"/>
          <w:spacing w:val="4"/>
          <w:lang w:eastAsia="pl-PL"/>
        </w:rPr>
        <w:t xml:space="preserve"> …………………………………………………………………………………………..</w:t>
      </w:r>
    </w:p>
    <w:p w14:paraId="50CF7640" w14:textId="77777777" w:rsidR="00146277" w:rsidRPr="00B35C0D" w:rsidRDefault="00146277" w:rsidP="00B35C0D">
      <w:pPr>
        <w:tabs>
          <w:tab w:val="right" w:leader="dot" w:pos="9070"/>
        </w:tabs>
        <w:spacing w:before="120" w:after="120" w:line="360" w:lineRule="auto"/>
        <w:rPr>
          <w:rFonts w:ascii="Arial" w:eastAsia="Times New Roman" w:hAnsi="Arial" w:cs="Arial"/>
          <w:spacing w:val="4"/>
          <w:lang w:eastAsia="pl-PL"/>
        </w:rPr>
      </w:pPr>
      <w:r w:rsidRPr="00B35C0D">
        <w:rPr>
          <w:rFonts w:ascii="Arial" w:eastAsia="Times New Roman" w:hAnsi="Arial" w:cs="Arial"/>
          <w:spacing w:val="4"/>
          <w:lang w:eastAsia="pl-PL"/>
        </w:rPr>
        <w:t xml:space="preserve">adres e-mail (do kontaktu): </w:t>
      </w:r>
      <w:r w:rsidRPr="00B35C0D">
        <w:rPr>
          <w:rFonts w:ascii="Arial" w:eastAsia="Times New Roman" w:hAnsi="Arial" w:cs="Arial"/>
          <w:spacing w:val="4"/>
          <w:lang w:eastAsia="pl-PL"/>
        </w:rPr>
        <w:tab/>
      </w:r>
    </w:p>
    <w:p w14:paraId="41F847D2" w14:textId="77777777" w:rsidR="00146277" w:rsidRPr="00B35C0D" w:rsidRDefault="00146277" w:rsidP="00B35C0D">
      <w:pPr>
        <w:tabs>
          <w:tab w:val="right" w:leader="dot" w:pos="9070"/>
        </w:tabs>
        <w:spacing w:before="120" w:after="120" w:line="360" w:lineRule="auto"/>
        <w:rPr>
          <w:rFonts w:ascii="Arial" w:eastAsia="Times New Roman" w:hAnsi="Arial" w:cs="Arial"/>
          <w:spacing w:val="4"/>
          <w:highlight w:val="yellow"/>
          <w:lang w:eastAsia="pl-PL"/>
        </w:rPr>
      </w:pPr>
      <w:r w:rsidRPr="00B35C0D">
        <w:rPr>
          <w:rFonts w:ascii="Arial" w:eastAsia="Times New Roman" w:hAnsi="Arial" w:cs="Arial"/>
          <w:spacing w:val="4"/>
          <w:lang w:eastAsia="pl-PL"/>
        </w:rPr>
        <w:t xml:space="preserve">nr telefonu (do kontaktu): </w:t>
      </w:r>
      <w:r w:rsidRPr="00B35C0D">
        <w:rPr>
          <w:rFonts w:ascii="Arial" w:eastAsia="Times New Roman" w:hAnsi="Arial" w:cs="Arial"/>
          <w:spacing w:val="4"/>
          <w:lang w:eastAsia="pl-PL"/>
        </w:rPr>
        <w:tab/>
      </w:r>
    </w:p>
    <w:p w14:paraId="6CE82392" w14:textId="26BD45FF" w:rsidR="00146277" w:rsidRPr="00B35C0D" w:rsidRDefault="00146277" w:rsidP="00B35C0D">
      <w:pPr>
        <w:tabs>
          <w:tab w:val="right" w:leader="dot" w:pos="9070"/>
        </w:tabs>
        <w:spacing w:before="120" w:after="120" w:line="360" w:lineRule="auto"/>
        <w:rPr>
          <w:rFonts w:ascii="Arial" w:eastAsia="Times New Roman" w:hAnsi="Arial" w:cs="Arial"/>
          <w:spacing w:val="4"/>
          <w:highlight w:val="yellow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 xml:space="preserve">Przystępując do postępowania o udzielenie zamówienia publicznego prowadzonego przez </w:t>
      </w:r>
      <w:r w:rsidR="007465D7" w:rsidRPr="00B35C0D">
        <w:rPr>
          <w:rFonts w:ascii="Arial" w:eastAsia="Times New Roman" w:hAnsi="Arial" w:cs="Arial"/>
          <w:lang w:eastAsia="pl-PL"/>
        </w:rPr>
        <w:t xml:space="preserve">Skarb Państwa </w:t>
      </w:r>
      <w:r w:rsidR="00EB062F" w:rsidRPr="00B35C0D">
        <w:rPr>
          <w:rFonts w:ascii="Arial" w:eastAsia="Times New Roman" w:hAnsi="Arial" w:cs="Arial"/>
          <w:lang w:eastAsia="pl-PL"/>
        </w:rPr>
        <w:t>reprezentowany przez</w:t>
      </w:r>
      <w:r w:rsidR="007465D7" w:rsidRPr="00B35C0D">
        <w:rPr>
          <w:rFonts w:ascii="Arial" w:eastAsia="Times New Roman" w:hAnsi="Arial" w:cs="Arial"/>
          <w:lang w:eastAsia="pl-PL"/>
        </w:rPr>
        <w:t xml:space="preserve"> Wojewodę Mazowieckiego</w:t>
      </w:r>
      <w:r w:rsidRPr="00B35C0D">
        <w:rPr>
          <w:rFonts w:ascii="Arial" w:eastAsia="Times New Roman" w:hAnsi="Arial" w:cs="Arial"/>
          <w:lang w:eastAsia="pl-PL"/>
        </w:rPr>
        <w:t>, którego przedmiotem jest:</w:t>
      </w:r>
      <w:r w:rsidRPr="00B35C0D">
        <w:rPr>
          <w:rFonts w:ascii="Arial" w:eastAsia="Calibri" w:hAnsi="Arial" w:cs="Arial"/>
          <w:b/>
          <w:lang w:eastAsia="pl-PL"/>
        </w:rPr>
        <w:t xml:space="preserve"> </w:t>
      </w:r>
      <w:sdt>
        <w:sdtPr>
          <w:rPr>
            <w:rFonts w:ascii="Arial" w:eastAsia="Calibri" w:hAnsi="Arial" w:cs="Arial"/>
            <w:b/>
            <w:lang w:eastAsia="pl-PL"/>
          </w:rPr>
          <w:alias w:val="Tytuł"/>
          <w:tag w:val=""/>
          <w:id w:val="128987470"/>
          <w:placeholder>
            <w:docPart w:val="D2BD6E49FAF346558E62B32EC4160C1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C4362">
            <w:rPr>
              <w:rFonts w:ascii="Arial" w:eastAsia="Calibri" w:hAnsi="Arial" w:cs="Arial"/>
              <w:b/>
              <w:lang w:eastAsia="pl-PL"/>
            </w:rPr>
            <w:t>Zakup oraz instalacja sprzętu i urządzeń łączności radiowej dla 25 Stacji Przemiennikowych na potrzeby systemu Państwowego Ratownictwa Medycznego.</w:t>
          </w:r>
        </w:sdtContent>
      </w:sdt>
      <w:r w:rsidRPr="00B35C0D">
        <w:rPr>
          <w:rFonts w:ascii="Arial" w:eastAsia="Calibri" w:hAnsi="Arial" w:cs="Arial"/>
          <w:b/>
          <w:lang w:eastAsia="pl-PL"/>
        </w:rPr>
        <w:t xml:space="preserve"> </w:t>
      </w:r>
      <w:r w:rsidR="0096286B" w:rsidRPr="00B35C0D">
        <w:rPr>
          <w:rFonts w:ascii="Arial" w:eastAsia="Calibri" w:hAnsi="Arial" w:cs="Arial"/>
          <w:b/>
          <w:lang w:eastAsia="pl-PL"/>
        </w:rPr>
        <w:br/>
      </w:r>
      <w:r w:rsidRPr="00B35C0D">
        <w:rPr>
          <w:rFonts w:ascii="Arial" w:eastAsia="Calibri" w:hAnsi="Arial" w:cs="Arial"/>
          <w:b/>
          <w:lang w:eastAsia="pl-PL"/>
        </w:rPr>
        <w:t xml:space="preserve">Znak postępowania </w:t>
      </w:r>
      <w:sdt>
        <w:sdtPr>
          <w:rPr>
            <w:rFonts w:ascii="Arial" w:hAnsi="Arial" w:cs="Arial"/>
            <w:b/>
          </w:rPr>
          <w:alias w:val="Stan"/>
          <w:tag w:val=""/>
          <w:id w:val="-1702246140"/>
          <w:placeholder>
            <w:docPart w:val="12126497099645658CD919A5ED8D5D2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1C4362">
            <w:rPr>
              <w:rFonts w:ascii="Arial" w:hAnsi="Arial" w:cs="Arial"/>
              <w:b/>
            </w:rPr>
            <w:t>BOU-V.272.12.2026</w:t>
          </w:r>
        </w:sdtContent>
      </w:sdt>
    </w:p>
    <w:p w14:paraId="20A9818A" w14:textId="77777777" w:rsidR="00146277" w:rsidRPr="00B35C0D" w:rsidRDefault="00146277" w:rsidP="00B35C0D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>składam/y niniejszą ofertę na wykonanie zamówienia:</w:t>
      </w:r>
    </w:p>
    <w:p w14:paraId="21DB5B62" w14:textId="77777777" w:rsidR="00146277" w:rsidRPr="00B35C0D" w:rsidRDefault="00146277" w:rsidP="00B35C0D">
      <w:pPr>
        <w:numPr>
          <w:ilvl w:val="0"/>
          <w:numId w:val="23"/>
        </w:numPr>
        <w:spacing w:before="240" w:after="0" w:line="360" w:lineRule="auto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>Oświadczam/y, że zapoznałem/liśmy się z wymaganiami zamawiającego, dotyczącymi przedmiotu zamówienia, zamieszczonymi w Opisie Przedmiotu Zamówienia i nie wnoszę/wnosimy do nich żadnych zastrzeżeń</w:t>
      </w:r>
    </w:p>
    <w:p w14:paraId="774D86AE" w14:textId="63A2E390" w:rsidR="00146277" w:rsidRPr="00B35C0D" w:rsidRDefault="00146277" w:rsidP="00B35C0D">
      <w:pPr>
        <w:numPr>
          <w:ilvl w:val="0"/>
          <w:numId w:val="23"/>
        </w:numPr>
        <w:spacing w:before="240" w:after="0" w:line="360" w:lineRule="auto"/>
        <w:ind w:left="357" w:hanging="357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b/>
          <w:lang w:eastAsia="pl-PL"/>
        </w:rPr>
        <w:lastRenderedPageBreak/>
        <w:t>Łączne wynagrodzenie Wykonawcy z tytułu wykonania przedmiotu Umowy: ……………………………………… zł brutto</w:t>
      </w:r>
      <w:r w:rsidR="003912E8">
        <w:rPr>
          <w:rFonts w:ascii="Arial" w:eastAsia="Times New Roman" w:hAnsi="Arial" w:cs="Arial"/>
          <w:b/>
          <w:lang w:eastAsia="pl-PL"/>
        </w:rPr>
        <w:t>,</w:t>
      </w:r>
      <w:r w:rsidRPr="00B35C0D">
        <w:rPr>
          <w:rFonts w:ascii="Arial" w:eastAsia="Times New Roman" w:hAnsi="Arial" w:cs="Arial"/>
          <w:lang w:eastAsia="pl-PL"/>
        </w:rPr>
        <w:t xml:space="preserve"> </w:t>
      </w:r>
      <w:r w:rsidRPr="00B35C0D">
        <w:rPr>
          <w:rFonts w:ascii="Arial" w:eastAsia="Times New Roman" w:hAnsi="Arial" w:cs="Arial"/>
          <w:lang w:eastAsia="pl-PL"/>
        </w:rPr>
        <w:br/>
        <w:t>w tym należny podatek VAT w wysokości: ……………</w:t>
      </w:r>
      <w:proofErr w:type="gramStart"/>
      <w:r w:rsidRPr="00B35C0D">
        <w:rPr>
          <w:rFonts w:ascii="Arial" w:eastAsia="Times New Roman" w:hAnsi="Arial" w:cs="Arial"/>
          <w:lang w:eastAsia="pl-PL"/>
        </w:rPr>
        <w:t>…….</w:t>
      </w:r>
      <w:proofErr w:type="gramEnd"/>
      <w:r w:rsidRPr="00B35C0D">
        <w:rPr>
          <w:rFonts w:ascii="Arial" w:eastAsia="Times New Roman" w:hAnsi="Arial" w:cs="Arial"/>
          <w:lang w:eastAsia="pl-PL"/>
        </w:rPr>
        <w:t>.……………….………. zł,</w:t>
      </w:r>
    </w:p>
    <w:p w14:paraId="7434B75F" w14:textId="08BD27CB" w:rsidR="00146277" w:rsidRDefault="00146277" w:rsidP="00B35C0D">
      <w:pPr>
        <w:spacing w:before="240" w:after="120" w:line="360" w:lineRule="auto"/>
        <w:ind w:left="357"/>
        <w:contextualSpacing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>wartość zamówienia netto ………………………………</w:t>
      </w:r>
      <w:proofErr w:type="gramStart"/>
      <w:r w:rsidRPr="00B35C0D">
        <w:rPr>
          <w:rFonts w:ascii="Arial" w:eastAsia="Times New Roman" w:hAnsi="Arial" w:cs="Arial"/>
          <w:lang w:eastAsia="pl-PL"/>
        </w:rPr>
        <w:t>…….</w:t>
      </w:r>
      <w:proofErr w:type="gramEnd"/>
      <w:r w:rsidRPr="00B35C0D">
        <w:rPr>
          <w:rFonts w:ascii="Arial" w:eastAsia="Times New Roman" w:hAnsi="Arial" w:cs="Arial"/>
          <w:lang w:eastAsia="pl-PL"/>
        </w:rPr>
        <w:t xml:space="preserve">………………… zł </w:t>
      </w:r>
    </w:p>
    <w:p w14:paraId="5BAC5F33" w14:textId="40960F5F" w:rsidR="00FC4433" w:rsidRDefault="00FC4433" w:rsidP="00B35C0D">
      <w:pPr>
        <w:spacing w:before="240" w:after="120" w:line="360" w:lineRule="auto"/>
        <w:ind w:left="357"/>
        <w:contextualSpacing/>
        <w:rPr>
          <w:rFonts w:ascii="Arial" w:eastAsia="Times New Roman" w:hAnsi="Arial" w:cs="Arial"/>
          <w:b/>
          <w:bCs/>
          <w:lang w:eastAsia="pl-PL"/>
        </w:rPr>
      </w:pPr>
      <w:r w:rsidRPr="00FC4433">
        <w:rPr>
          <w:rFonts w:ascii="Arial" w:eastAsia="Times New Roman" w:hAnsi="Arial" w:cs="Arial"/>
          <w:b/>
          <w:bCs/>
          <w:lang w:eastAsia="pl-PL"/>
        </w:rPr>
        <w:t>w tym:</w:t>
      </w:r>
    </w:p>
    <w:p w14:paraId="2A228779" w14:textId="6F7FF308" w:rsidR="00FC4433" w:rsidRPr="00FC4433" w:rsidRDefault="00FC4433" w:rsidP="0009359F">
      <w:pPr>
        <w:numPr>
          <w:ilvl w:val="0"/>
          <w:numId w:val="35"/>
        </w:numPr>
        <w:suppressAutoHyphens/>
        <w:spacing w:after="5" w:line="360" w:lineRule="auto"/>
        <w:contextualSpacing/>
        <w:jc w:val="both"/>
        <w:rPr>
          <w:rFonts w:ascii="Arial" w:hAnsi="Arial" w:cs="Arial"/>
        </w:rPr>
      </w:pPr>
      <w:r w:rsidRPr="00FC4433">
        <w:rPr>
          <w:rFonts w:ascii="Arial" w:hAnsi="Arial" w:cs="Arial"/>
        </w:rPr>
        <w:t xml:space="preserve">wynagrodzenie za Urządzenia oraz </w:t>
      </w:r>
      <w:r w:rsidR="000306B0" w:rsidRPr="00FC4433">
        <w:rPr>
          <w:rFonts w:ascii="Arial" w:hAnsi="Arial" w:cs="Arial"/>
        </w:rPr>
        <w:t>Sprzęt wraz</w:t>
      </w:r>
      <w:r w:rsidRPr="00FC4433">
        <w:rPr>
          <w:rFonts w:ascii="Arial" w:hAnsi="Arial" w:cs="Arial"/>
        </w:rPr>
        <w:t xml:space="preserve"> z Dokumentacją w wysokości ………………………………….</w:t>
      </w:r>
      <w:r>
        <w:rPr>
          <w:rFonts w:ascii="Arial" w:hAnsi="Arial" w:cs="Arial"/>
        </w:rPr>
        <w:t xml:space="preserve"> brutto </w:t>
      </w:r>
      <w:r w:rsidRPr="00FC4433">
        <w:rPr>
          <w:rFonts w:ascii="Arial" w:hAnsi="Arial" w:cs="Arial"/>
        </w:rPr>
        <w:t>w tym podatek VAT…% w wysokości………………………………,</w:t>
      </w:r>
      <w:r>
        <w:rPr>
          <w:rFonts w:ascii="Arial" w:hAnsi="Arial" w:cs="Arial"/>
        </w:rPr>
        <w:t xml:space="preserve"> wartość netto ………………,</w:t>
      </w:r>
    </w:p>
    <w:p w14:paraId="09B3E47C" w14:textId="2C48E830" w:rsidR="00FC4433" w:rsidRPr="00FC4433" w:rsidRDefault="00FC4433" w:rsidP="0009359F">
      <w:pPr>
        <w:numPr>
          <w:ilvl w:val="0"/>
          <w:numId w:val="35"/>
        </w:numPr>
        <w:suppressAutoHyphens/>
        <w:spacing w:after="5" w:line="360" w:lineRule="auto"/>
        <w:contextualSpacing/>
        <w:jc w:val="both"/>
        <w:rPr>
          <w:rFonts w:ascii="Arial" w:hAnsi="Arial" w:cs="Arial"/>
        </w:rPr>
      </w:pPr>
      <w:r w:rsidRPr="00FC4433">
        <w:rPr>
          <w:rFonts w:ascii="Arial" w:hAnsi="Arial" w:cs="Arial"/>
        </w:rPr>
        <w:t xml:space="preserve">wynagrodzenie za usługę polegającą na wykonaniu instalacji Sprzętu i Urządzeń </w:t>
      </w:r>
      <w:r w:rsidRPr="00FC4433">
        <w:rPr>
          <w:rFonts w:ascii="Arial" w:hAnsi="Arial" w:cs="Arial"/>
        </w:rPr>
        <w:br/>
        <w:t>w wysokości ………………………….</w:t>
      </w:r>
      <w:r>
        <w:rPr>
          <w:rFonts w:ascii="Arial" w:hAnsi="Arial" w:cs="Arial"/>
        </w:rPr>
        <w:t xml:space="preserve"> brutto </w:t>
      </w:r>
      <w:r w:rsidRPr="00FC4433">
        <w:rPr>
          <w:rFonts w:ascii="Arial" w:hAnsi="Arial" w:cs="Arial"/>
        </w:rPr>
        <w:t>w tym podatek VAT…% w wysokości ……………………</w:t>
      </w:r>
      <w:r>
        <w:rPr>
          <w:rFonts w:ascii="Arial" w:hAnsi="Arial" w:cs="Arial"/>
        </w:rPr>
        <w:t>, wartość netto ………………</w:t>
      </w:r>
      <w:r w:rsidRPr="00FC4433">
        <w:rPr>
          <w:rFonts w:ascii="Arial" w:hAnsi="Arial" w:cs="Arial"/>
        </w:rPr>
        <w:t>.</w:t>
      </w:r>
    </w:p>
    <w:p w14:paraId="57D8903E" w14:textId="77777777" w:rsidR="00FC4433" w:rsidRPr="00FC4433" w:rsidRDefault="00FC4433" w:rsidP="00B35C0D">
      <w:pPr>
        <w:spacing w:before="240" w:after="120" w:line="360" w:lineRule="auto"/>
        <w:ind w:left="357"/>
        <w:contextualSpacing/>
        <w:rPr>
          <w:rFonts w:ascii="Arial" w:eastAsia="Times New Roman" w:hAnsi="Arial" w:cs="Arial"/>
          <w:b/>
          <w:bCs/>
          <w:lang w:eastAsia="pl-PL"/>
        </w:rPr>
      </w:pPr>
    </w:p>
    <w:p w14:paraId="73A5D21E" w14:textId="3B7AC98D" w:rsidR="00EB062F" w:rsidRPr="00B35C0D" w:rsidRDefault="00EB062F" w:rsidP="00B35C0D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  <w:b/>
          <w:spacing w:val="4"/>
        </w:rPr>
      </w:pPr>
      <w:r w:rsidRPr="00B35C0D">
        <w:rPr>
          <w:rFonts w:ascii="Arial" w:hAnsi="Arial" w:cs="Arial"/>
          <w:b/>
          <w:spacing w:val="4"/>
          <w:u w:val="single"/>
        </w:rPr>
        <w:t xml:space="preserve">Oferujemy gwarancję </w:t>
      </w:r>
      <w:r w:rsidRPr="00B35C0D">
        <w:rPr>
          <w:rFonts w:ascii="Arial" w:hAnsi="Arial" w:cs="Arial"/>
          <w:b/>
          <w:spacing w:val="4"/>
        </w:rPr>
        <w:t>na okres ………………miesięcy.</w:t>
      </w:r>
    </w:p>
    <w:p w14:paraId="6FF97317" w14:textId="77777777" w:rsidR="00146277" w:rsidRPr="00B35C0D" w:rsidRDefault="00146277" w:rsidP="00B35C0D">
      <w:pPr>
        <w:numPr>
          <w:ilvl w:val="0"/>
          <w:numId w:val="23"/>
        </w:numPr>
        <w:spacing w:before="240" w:after="0" w:line="360" w:lineRule="auto"/>
        <w:contextualSpacing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>Oświadczam/y, że wypełniłem/liśmy obowiązki informacyjne przewidziane w art. 13 lub art. 14 RODO</w:t>
      </w:r>
      <w:r w:rsidRPr="00B35C0D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r w:rsidRPr="00B35C0D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Pr="00B35C0D">
        <w:rPr>
          <w:rFonts w:ascii="Arial" w:eastAsia="Times New Roman" w:hAnsi="Arial" w:cs="Arial"/>
          <w:lang w:eastAsia="pl-PL"/>
        </w:rPr>
        <w:t xml:space="preserve">, wobec osób fizycznych, od których dane osobowe bezpośrednio lub pośrednio pozyskałem w celu ubiegania się o udzielenie zamówienia publicznego </w:t>
      </w:r>
      <w:r w:rsidRPr="00B35C0D">
        <w:rPr>
          <w:rFonts w:ascii="Arial" w:eastAsia="Times New Roman" w:hAnsi="Arial" w:cs="Arial"/>
          <w:lang w:eastAsia="pl-PL"/>
        </w:rPr>
        <w:br/>
        <w:t>w niniejszym postępowaniu.</w:t>
      </w:r>
      <w:r w:rsidRPr="00B35C0D">
        <w:rPr>
          <w:rFonts w:ascii="Arial" w:eastAsia="Times New Roman" w:hAnsi="Arial" w:cs="Arial"/>
          <w:vertAlign w:val="superscript"/>
          <w:lang w:eastAsia="pl-PL"/>
        </w:rPr>
        <w:footnoteReference w:id="2"/>
      </w:r>
      <w:r w:rsidRPr="00B35C0D">
        <w:rPr>
          <w:rFonts w:ascii="Arial" w:eastAsia="Times New Roman" w:hAnsi="Arial" w:cs="Arial"/>
          <w:lang w:eastAsia="pl-PL"/>
        </w:rPr>
        <w:t>.</w:t>
      </w:r>
    </w:p>
    <w:p w14:paraId="4FC13B5B" w14:textId="77777777" w:rsidR="00146277" w:rsidRPr="00B35C0D" w:rsidRDefault="00146277" w:rsidP="00B35C0D">
      <w:pPr>
        <w:numPr>
          <w:ilvl w:val="0"/>
          <w:numId w:val="23"/>
        </w:numPr>
        <w:tabs>
          <w:tab w:val="num" w:pos="-709"/>
        </w:tabs>
        <w:spacing w:before="120" w:after="0" w:line="360" w:lineRule="auto"/>
        <w:ind w:left="357" w:hanging="357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 xml:space="preserve">Oświadczam/y, że uważam/y się za związanych niniejszą ofertą przez okres wskazany </w:t>
      </w:r>
      <w:r w:rsidRPr="00B35C0D">
        <w:rPr>
          <w:rFonts w:ascii="Arial" w:eastAsia="Times New Roman" w:hAnsi="Arial" w:cs="Arial"/>
          <w:lang w:eastAsia="pl-PL"/>
        </w:rPr>
        <w:br/>
        <w:t>w SWZ i ogłoszeniu.</w:t>
      </w:r>
    </w:p>
    <w:p w14:paraId="430EF198" w14:textId="77777777" w:rsidR="00146277" w:rsidRPr="00B35C0D" w:rsidRDefault="00146277" w:rsidP="00B35C0D">
      <w:pPr>
        <w:numPr>
          <w:ilvl w:val="0"/>
          <w:numId w:val="23"/>
        </w:numPr>
        <w:tabs>
          <w:tab w:val="num" w:pos="-709"/>
        </w:tabs>
        <w:spacing w:before="120" w:after="0" w:line="360" w:lineRule="auto"/>
        <w:ind w:left="357" w:hanging="357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>Oświadczam/y, że zrealizuję/</w:t>
      </w:r>
      <w:proofErr w:type="spellStart"/>
      <w:r w:rsidRPr="00B35C0D">
        <w:rPr>
          <w:rFonts w:ascii="Arial" w:eastAsia="Times New Roman" w:hAnsi="Arial" w:cs="Arial"/>
          <w:lang w:eastAsia="pl-PL"/>
        </w:rPr>
        <w:t>emy</w:t>
      </w:r>
      <w:proofErr w:type="spellEnd"/>
      <w:r w:rsidRPr="00B35C0D">
        <w:rPr>
          <w:rFonts w:ascii="Arial" w:eastAsia="Times New Roman" w:hAnsi="Arial" w:cs="Arial"/>
          <w:lang w:eastAsia="pl-PL"/>
        </w:rPr>
        <w:t xml:space="preserve"> zamówienie zgodnie ze Specyfikacją Warunków Zamówienia, Opisem Przedmiotu Zamówienia i wzorem umowy.</w:t>
      </w:r>
    </w:p>
    <w:p w14:paraId="2F571E66" w14:textId="77777777" w:rsidR="00146277" w:rsidRPr="00B35C0D" w:rsidRDefault="00146277" w:rsidP="00B35C0D">
      <w:pPr>
        <w:numPr>
          <w:ilvl w:val="0"/>
          <w:numId w:val="23"/>
        </w:numPr>
        <w:spacing w:before="120" w:after="0" w:line="360" w:lineRule="auto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 xml:space="preserve">Oświadczam/y, że informacje i dokumenty zawarte w pliku/plikach: ……………………….......................... stanowią tajemnicę przedsiębiorstwa w rozumieniu przepisów ustawy z dnia 16 kwietnia 1993 r. o zwalczaniu nieuczciwej konkurencji (Dz. U. z 2022 r., poz. 1233), i zastrzegamy, że nie mogą być one udostępniane (zastrzegając tajemnicę przedsiębiorstwa wykonawca powinien wykazać, iż zastrzeżone informacje stanowią tajemnicę przedsiębiorstwa). </w:t>
      </w:r>
    </w:p>
    <w:p w14:paraId="3C360227" w14:textId="77777777" w:rsidR="00146277" w:rsidRPr="00B35C0D" w:rsidRDefault="00146277" w:rsidP="00B35C0D">
      <w:pPr>
        <w:numPr>
          <w:ilvl w:val="0"/>
          <w:numId w:val="23"/>
        </w:numPr>
        <w:spacing w:before="120" w:after="0" w:line="360" w:lineRule="auto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lastRenderedPageBreak/>
        <w:t>Oświadczam/y, że w razie wybrania naszej oferty jako najkorzystniejszej zobowiązuję/</w:t>
      </w:r>
      <w:proofErr w:type="spellStart"/>
      <w:r w:rsidRPr="00B35C0D">
        <w:rPr>
          <w:rFonts w:ascii="Arial" w:eastAsia="Times New Roman" w:hAnsi="Arial" w:cs="Arial"/>
          <w:lang w:eastAsia="pl-PL"/>
        </w:rPr>
        <w:t>emy</w:t>
      </w:r>
      <w:proofErr w:type="spellEnd"/>
      <w:r w:rsidRPr="00B35C0D">
        <w:rPr>
          <w:rFonts w:ascii="Arial" w:eastAsia="Times New Roman" w:hAnsi="Arial" w:cs="Arial"/>
          <w:lang w:eastAsia="pl-PL"/>
        </w:rPr>
        <w:t xml:space="preserve"> się do podpisania umowy na warunkach określonych we wzorze umowy.</w:t>
      </w:r>
    </w:p>
    <w:p w14:paraId="624AC016" w14:textId="01565E9F" w:rsidR="0095479C" w:rsidRPr="003912E8" w:rsidRDefault="00146277" w:rsidP="00D16958">
      <w:pPr>
        <w:numPr>
          <w:ilvl w:val="0"/>
          <w:numId w:val="23"/>
        </w:numPr>
        <w:tabs>
          <w:tab w:val="num" w:pos="-709"/>
        </w:tabs>
        <w:spacing w:before="120" w:after="0" w:line="360" w:lineRule="auto"/>
        <w:ind w:left="357" w:hanging="357"/>
        <w:rPr>
          <w:rFonts w:ascii="Arial" w:eastAsia="Times New Roman" w:hAnsi="Arial" w:cs="Arial"/>
          <w:lang w:eastAsia="pl-PL"/>
        </w:rPr>
      </w:pPr>
      <w:r w:rsidRPr="003912E8">
        <w:rPr>
          <w:rFonts w:ascii="Arial" w:eastAsia="Times New Roman" w:hAnsi="Arial" w:cs="Arial"/>
          <w:lang w:eastAsia="pl-PL"/>
        </w:rPr>
        <w:t>Oświadczam/y, że zamierzam/y powierzyć podwykonawcom wykonanie następujące części zamówienia: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4206"/>
        <w:gridCol w:w="3866"/>
      </w:tblGrid>
      <w:tr w:rsidR="00146277" w:rsidRPr="00B35C0D" w14:paraId="74E34151" w14:textId="77777777" w:rsidTr="001665BD">
        <w:tc>
          <w:tcPr>
            <w:tcW w:w="630" w:type="dxa"/>
            <w:vAlign w:val="center"/>
          </w:tcPr>
          <w:p w14:paraId="57EC5F84" w14:textId="77777777" w:rsidR="00146277" w:rsidRPr="00B35C0D" w:rsidRDefault="00146277" w:rsidP="00B35C0D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35C0D">
              <w:rPr>
                <w:rFonts w:ascii="Arial" w:eastAsia="Times New Roman" w:hAnsi="Arial" w:cs="Arial"/>
                <w:b/>
                <w:lang w:eastAsia="pl-PL"/>
              </w:rPr>
              <w:t>L.p.</w:t>
            </w:r>
          </w:p>
        </w:tc>
        <w:tc>
          <w:tcPr>
            <w:tcW w:w="4206" w:type="dxa"/>
            <w:vAlign w:val="center"/>
          </w:tcPr>
          <w:p w14:paraId="22191DE7" w14:textId="77777777" w:rsidR="00146277" w:rsidRPr="00B35C0D" w:rsidRDefault="00146277" w:rsidP="00B35C0D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35C0D">
              <w:rPr>
                <w:rFonts w:ascii="Arial" w:eastAsia="Times New Roman" w:hAnsi="Arial" w:cs="Arial"/>
                <w:b/>
                <w:lang w:eastAsia="pl-PL"/>
              </w:rPr>
              <w:t>Część zamówienia, której wykonanie zamierzam/y powierzyć podwykonawcy</w:t>
            </w:r>
          </w:p>
        </w:tc>
        <w:tc>
          <w:tcPr>
            <w:tcW w:w="3866" w:type="dxa"/>
            <w:vAlign w:val="center"/>
          </w:tcPr>
          <w:p w14:paraId="389CDD51" w14:textId="77777777" w:rsidR="00146277" w:rsidRPr="00B35C0D" w:rsidRDefault="00146277" w:rsidP="00B35C0D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35C0D">
              <w:rPr>
                <w:rFonts w:ascii="Arial" w:eastAsia="Times New Roman" w:hAnsi="Arial" w:cs="Arial"/>
                <w:b/>
                <w:lang w:eastAsia="pl-PL"/>
              </w:rPr>
              <w:t>Nazwa podwykonawcy</w:t>
            </w:r>
          </w:p>
        </w:tc>
      </w:tr>
      <w:tr w:rsidR="00146277" w:rsidRPr="00B35C0D" w14:paraId="142E81DD" w14:textId="77777777" w:rsidTr="001665BD">
        <w:trPr>
          <w:trHeight w:val="397"/>
        </w:trPr>
        <w:tc>
          <w:tcPr>
            <w:tcW w:w="630" w:type="dxa"/>
          </w:tcPr>
          <w:p w14:paraId="4D4DB8E9" w14:textId="77777777" w:rsidR="00146277" w:rsidRPr="00B35C0D" w:rsidRDefault="00146277" w:rsidP="00B35C0D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206" w:type="dxa"/>
          </w:tcPr>
          <w:p w14:paraId="39BB9F7B" w14:textId="77777777" w:rsidR="00146277" w:rsidRPr="00B35C0D" w:rsidRDefault="00146277" w:rsidP="00B35C0D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866" w:type="dxa"/>
          </w:tcPr>
          <w:p w14:paraId="6DE20D8B" w14:textId="77777777" w:rsidR="00146277" w:rsidRPr="00B35C0D" w:rsidRDefault="00146277" w:rsidP="00B35C0D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46277" w:rsidRPr="00B35C0D" w14:paraId="194066BD" w14:textId="77777777" w:rsidTr="001665BD">
        <w:trPr>
          <w:trHeight w:val="397"/>
        </w:trPr>
        <w:tc>
          <w:tcPr>
            <w:tcW w:w="630" w:type="dxa"/>
          </w:tcPr>
          <w:p w14:paraId="5738B235" w14:textId="77777777" w:rsidR="00146277" w:rsidRPr="00B35C0D" w:rsidRDefault="00146277" w:rsidP="00B35C0D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206" w:type="dxa"/>
          </w:tcPr>
          <w:p w14:paraId="35197A90" w14:textId="77777777" w:rsidR="00146277" w:rsidRPr="00B35C0D" w:rsidRDefault="00146277" w:rsidP="00B35C0D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866" w:type="dxa"/>
          </w:tcPr>
          <w:p w14:paraId="2D7FC1F4" w14:textId="77777777" w:rsidR="00146277" w:rsidRPr="00B35C0D" w:rsidRDefault="00146277" w:rsidP="00B35C0D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46277" w:rsidRPr="00B35C0D" w14:paraId="18D5C2DE" w14:textId="77777777" w:rsidTr="001665BD">
        <w:trPr>
          <w:trHeight w:val="397"/>
        </w:trPr>
        <w:tc>
          <w:tcPr>
            <w:tcW w:w="630" w:type="dxa"/>
          </w:tcPr>
          <w:p w14:paraId="56B223DF" w14:textId="77777777" w:rsidR="00146277" w:rsidRPr="00B35C0D" w:rsidRDefault="00146277" w:rsidP="00B35C0D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206" w:type="dxa"/>
          </w:tcPr>
          <w:p w14:paraId="0B16F93B" w14:textId="77777777" w:rsidR="00146277" w:rsidRPr="00B35C0D" w:rsidRDefault="00146277" w:rsidP="00B35C0D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866" w:type="dxa"/>
          </w:tcPr>
          <w:p w14:paraId="0B641066" w14:textId="77777777" w:rsidR="00146277" w:rsidRPr="00B35C0D" w:rsidRDefault="00146277" w:rsidP="00B35C0D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2FC891BE" w14:textId="3330E164" w:rsidR="001665BD" w:rsidRPr="00B35C0D" w:rsidRDefault="001665BD" w:rsidP="00B35C0D">
      <w:pPr>
        <w:numPr>
          <w:ilvl w:val="0"/>
          <w:numId w:val="23"/>
        </w:numPr>
        <w:spacing w:before="120" w:after="0" w:line="360" w:lineRule="auto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 xml:space="preserve">Oświadczam/my, że w celu potwierdzenia spełniania warunków udziału w postępowaniu wskazanych przez Zamawiającego, polegam na zdolnościach następujących podmiotów udostępniających zasoby ....................................................................................................., w następującym </w:t>
      </w:r>
      <w:proofErr w:type="gramStart"/>
      <w:r w:rsidRPr="00B35C0D">
        <w:rPr>
          <w:rFonts w:ascii="Arial" w:eastAsia="Times New Roman" w:hAnsi="Arial" w:cs="Arial"/>
          <w:lang w:eastAsia="pl-PL"/>
        </w:rPr>
        <w:t>zakresie :</w:t>
      </w:r>
      <w:proofErr w:type="gramEnd"/>
      <w:r w:rsidRPr="00B35C0D">
        <w:rPr>
          <w:rFonts w:ascii="Arial" w:eastAsia="Times New Roman" w:hAnsi="Arial" w:cs="Arial"/>
          <w:lang w:eastAsia="pl-PL"/>
        </w:rPr>
        <w:t xml:space="preserve"> .................................................................................................</w:t>
      </w:r>
      <w:r w:rsidRPr="00B35C0D">
        <w:rPr>
          <w:rStyle w:val="Odwoanieprzypisudolnego"/>
          <w:rFonts w:ascii="Arial" w:eastAsia="Times New Roman" w:hAnsi="Arial" w:cs="Arial"/>
          <w:lang w:eastAsia="pl-PL"/>
        </w:rPr>
        <w:footnoteReference w:id="3"/>
      </w:r>
    </w:p>
    <w:p w14:paraId="6E6677FA" w14:textId="43ABC59B" w:rsidR="00146277" w:rsidRPr="00B35C0D" w:rsidRDefault="00146277" w:rsidP="00B35C0D">
      <w:pPr>
        <w:numPr>
          <w:ilvl w:val="0"/>
          <w:numId w:val="23"/>
        </w:numPr>
        <w:spacing w:before="120" w:after="0" w:line="360" w:lineRule="auto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>Zarejestrowane nazwy, adresy i nr REGON wykonawcy/ wykonawców występujących wspólnie*</w:t>
      </w:r>
      <w:r w:rsidRPr="00B35C0D">
        <w:rPr>
          <w:rFonts w:ascii="Arial" w:eastAsia="Times New Roman" w:hAnsi="Arial" w:cs="Arial"/>
          <w:vertAlign w:val="superscript"/>
          <w:lang w:eastAsia="pl-PL"/>
        </w:rPr>
        <w:t>)</w:t>
      </w:r>
      <w:r w:rsidRPr="00B35C0D">
        <w:rPr>
          <w:rFonts w:ascii="Arial" w:eastAsia="Times New Roman" w:hAnsi="Arial" w:cs="Arial"/>
          <w:lang w:eastAsia="pl-PL"/>
        </w:rPr>
        <w:t>:</w:t>
      </w:r>
    </w:p>
    <w:p w14:paraId="6C15AD99" w14:textId="77777777" w:rsidR="00146277" w:rsidRPr="00B35C0D" w:rsidRDefault="00146277" w:rsidP="00B35C0D">
      <w:pPr>
        <w:tabs>
          <w:tab w:val="left" w:leader="dot" w:pos="8789"/>
        </w:tabs>
        <w:spacing w:before="120" w:after="0" w:line="360" w:lineRule="auto"/>
        <w:ind w:left="360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ab/>
      </w:r>
    </w:p>
    <w:p w14:paraId="16B1C97C" w14:textId="77777777" w:rsidR="00146277" w:rsidRPr="00B35C0D" w:rsidRDefault="00146277" w:rsidP="00B35C0D">
      <w:pPr>
        <w:tabs>
          <w:tab w:val="left" w:leader="dot" w:pos="8789"/>
        </w:tabs>
        <w:spacing w:before="120" w:after="0" w:line="360" w:lineRule="auto"/>
        <w:ind w:left="360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ab/>
      </w:r>
    </w:p>
    <w:p w14:paraId="3D8B5A1C" w14:textId="77777777" w:rsidR="00146277" w:rsidRPr="00B35C0D" w:rsidRDefault="00146277" w:rsidP="00B35C0D">
      <w:pPr>
        <w:tabs>
          <w:tab w:val="left" w:leader="dot" w:pos="8789"/>
        </w:tabs>
        <w:spacing w:before="120" w:after="0" w:line="360" w:lineRule="auto"/>
        <w:ind w:left="360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ab/>
      </w:r>
    </w:p>
    <w:p w14:paraId="260CC9A0" w14:textId="77777777" w:rsidR="00146277" w:rsidRPr="00B35C0D" w:rsidRDefault="00146277" w:rsidP="00B35C0D">
      <w:pPr>
        <w:tabs>
          <w:tab w:val="left" w:leader="dot" w:pos="8789"/>
        </w:tabs>
        <w:spacing w:before="120" w:after="0" w:line="360" w:lineRule="auto"/>
        <w:ind w:left="360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ab/>
      </w:r>
    </w:p>
    <w:p w14:paraId="539FD6B7" w14:textId="77777777" w:rsidR="00146277" w:rsidRPr="00B35C0D" w:rsidRDefault="00146277" w:rsidP="00B35C0D">
      <w:pPr>
        <w:numPr>
          <w:ilvl w:val="0"/>
          <w:numId w:val="23"/>
        </w:numPr>
        <w:tabs>
          <w:tab w:val="num" w:pos="-709"/>
        </w:tabs>
        <w:spacing w:before="120" w:after="0" w:line="360" w:lineRule="auto"/>
        <w:ind w:left="357" w:hanging="357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>Oświadczam/y, że wykonawca składający ofertę</w:t>
      </w:r>
      <w:r w:rsidRPr="00B35C0D">
        <w:rPr>
          <w:rFonts w:ascii="Arial" w:eastAsia="Times New Roman" w:hAnsi="Arial" w:cs="Arial"/>
          <w:vertAlign w:val="superscript"/>
          <w:lang w:eastAsia="pl-PL"/>
        </w:rPr>
        <w:footnoteReference w:id="4"/>
      </w:r>
      <w:r w:rsidRPr="00B35C0D">
        <w:rPr>
          <w:rFonts w:ascii="Arial" w:eastAsia="Times New Roman" w:hAnsi="Arial" w:cs="Arial"/>
          <w:lang w:eastAsia="pl-PL"/>
        </w:rPr>
        <w:t>:</w:t>
      </w:r>
    </w:p>
    <w:p w14:paraId="35FD1148" w14:textId="77777777" w:rsidR="00146277" w:rsidRPr="00B35C0D" w:rsidRDefault="00146277" w:rsidP="00B35C0D">
      <w:pPr>
        <w:tabs>
          <w:tab w:val="left" w:pos="851"/>
          <w:tab w:val="right" w:leader="underscore" w:pos="9356"/>
        </w:tabs>
        <w:spacing w:before="120" w:after="0" w:line="360" w:lineRule="auto"/>
        <w:ind w:left="357"/>
        <w:rPr>
          <w:rFonts w:ascii="Arial" w:eastAsia="Times New Roman" w:hAnsi="Arial" w:cs="Arial"/>
          <w:color w:val="000000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5C0D">
        <w:rPr>
          <w:rFonts w:ascii="Arial" w:eastAsia="Times New Roman" w:hAnsi="Arial" w:cs="Arial"/>
          <w:lang w:eastAsia="pl-PL"/>
        </w:rPr>
        <w:instrText xml:space="preserve"> FORMCHECKBOX </w:instrText>
      </w:r>
      <w:r w:rsidR="00AA3555">
        <w:rPr>
          <w:rFonts w:ascii="Arial" w:eastAsia="Times New Roman" w:hAnsi="Arial" w:cs="Arial"/>
          <w:lang w:eastAsia="pl-PL"/>
        </w:rPr>
      </w:r>
      <w:r w:rsidR="00AA3555">
        <w:rPr>
          <w:rFonts w:ascii="Arial" w:eastAsia="Times New Roman" w:hAnsi="Arial" w:cs="Arial"/>
          <w:lang w:eastAsia="pl-PL"/>
        </w:rPr>
        <w:fldChar w:fldCharType="separate"/>
      </w:r>
      <w:r w:rsidRPr="00B35C0D">
        <w:rPr>
          <w:rFonts w:ascii="Arial" w:eastAsia="Times New Roman" w:hAnsi="Arial" w:cs="Arial"/>
          <w:lang w:eastAsia="pl-PL"/>
        </w:rPr>
        <w:fldChar w:fldCharType="end"/>
      </w:r>
      <w:r w:rsidRPr="00B35C0D">
        <w:rPr>
          <w:rFonts w:ascii="Arial" w:eastAsia="Times New Roman" w:hAnsi="Arial" w:cs="Arial"/>
          <w:lang w:eastAsia="pl-PL"/>
        </w:rPr>
        <w:tab/>
        <w:t xml:space="preserve">jest </w:t>
      </w:r>
      <w:proofErr w:type="spellStart"/>
      <w:r w:rsidRPr="00B35C0D">
        <w:rPr>
          <w:rFonts w:ascii="Arial" w:eastAsia="Times New Roman" w:hAnsi="Arial" w:cs="Arial"/>
          <w:color w:val="000000"/>
          <w:lang w:eastAsia="pl-PL"/>
        </w:rPr>
        <w:t>mikroprzedsiębiorcą</w:t>
      </w:r>
      <w:proofErr w:type="spellEnd"/>
      <w:r w:rsidRPr="00B35C0D">
        <w:rPr>
          <w:rFonts w:ascii="Arial" w:eastAsia="Times New Roman" w:hAnsi="Arial" w:cs="Arial"/>
          <w:color w:val="000000"/>
          <w:lang w:eastAsia="pl-PL"/>
        </w:rPr>
        <w:t>;</w:t>
      </w:r>
    </w:p>
    <w:p w14:paraId="488CD916" w14:textId="77777777" w:rsidR="00146277" w:rsidRPr="00B35C0D" w:rsidRDefault="00146277" w:rsidP="00B35C0D">
      <w:pPr>
        <w:tabs>
          <w:tab w:val="left" w:pos="851"/>
          <w:tab w:val="right" w:leader="underscore" w:pos="9356"/>
        </w:tabs>
        <w:spacing w:before="120" w:after="0" w:line="360" w:lineRule="auto"/>
        <w:ind w:left="357"/>
        <w:rPr>
          <w:rFonts w:ascii="Arial" w:eastAsia="Times New Roman" w:hAnsi="Arial" w:cs="Arial"/>
          <w:color w:val="000000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5C0D">
        <w:rPr>
          <w:rFonts w:ascii="Arial" w:eastAsia="Times New Roman" w:hAnsi="Arial" w:cs="Arial"/>
          <w:lang w:eastAsia="pl-PL"/>
        </w:rPr>
        <w:instrText xml:space="preserve"> FORMCHECKBOX </w:instrText>
      </w:r>
      <w:r w:rsidR="00AA3555">
        <w:rPr>
          <w:rFonts w:ascii="Arial" w:eastAsia="Times New Roman" w:hAnsi="Arial" w:cs="Arial"/>
          <w:lang w:eastAsia="pl-PL"/>
        </w:rPr>
      </w:r>
      <w:r w:rsidR="00AA3555">
        <w:rPr>
          <w:rFonts w:ascii="Arial" w:eastAsia="Times New Roman" w:hAnsi="Arial" w:cs="Arial"/>
          <w:lang w:eastAsia="pl-PL"/>
        </w:rPr>
        <w:fldChar w:fldCharType="separate"/>
      </w:r>
      <w:r w:rsidRPr="00B35C0D">
        <w:rPr>
          <w:rFonts w:ascii="Arial" w:eastAsia="Times New Roman" w:hAnsi="Arial" w:cs="Arial"/>
          <w:lang w:eastAsia="pl-PL"/>
        </w:rPr>
        <w:fldChar w:fldCharType="end"/>
      </w:r>
      <w:r w:rsidRPr="00B35C0D">
        <w:rPr>
          <w:rFonts w:ascii="Arial" w:eastAsia="Times New Roman" w:hAnsi="Arial" w:cs="Arial"/>
          <w:lang w:eastAsia="pl-PL"/>
        </w:rPr>
        <w:tab/>
        <w:t xml:space="preserve">jest </w:t>
      </w:r>
      <w:r w:rsidRPr="00B35C0D">
        <w:rPr>
          <w:rFonts w:ascii="Arial" w:eastAsia="Times New Roman" w:hAnsi="Arial" w:cs="Arial"/>
          <w:color w:val="000000"/>
          <w:lang w:eastAsia="pl-PL"/>
        </w:rPr>
        <w:t>małym przedsiębiorcą;</w:t>
      </w:r>
    </w:p>
    <w:p w14:paraId="5E710A57" w14:textId="77777777" w:rsidR="00146277" w:rsidRPr="00B35C0D" w:rsidRDefault="00146277" w:rsidP="00B35C0D">
      <w:pPr>
        <w:tabs>
          <w:tab w:val="left" w:pos="851"/>
          <w:tab w:val="right" w:leader="underscore" w:pos="9356"/>
        </w:tabs>
        <w:spacing w:before="120" w:after="0" w:line="360" w:lineRule="auto"/>
        <w:ind w:left="357"/>
        <w:rPr>
          <w:rFonts w:ascii="Arial" w:eastAsia="Times New Roman" w:hAnsi="Arial" w:cs="Arial"/>
          <w:color w:val="000000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5C0D">
        <w:rPr>
          <w:rFonts w:ascii="Arial" w:eastAsia="Times New Roman" w:hAnsi="Arial" w:cs="Arial"/>
          <w:lang w:eastAsia="pl-PL"/>
        </w:rPr>
        <w:instrText xml:space="preserve"> FORMCHECKBOX </w:instrText>
      </w:r>
      <w:r w:rsidR="00AA3555">
        <w:rPr>
          <w:rFonts w:ascii="Arial" w:eastAsia="Times New Roman" w:hAnsi="Arial" w:cs="Arial"/>
          <w:lang w:eastAsia="pl-PL"/>
        </w:rPr>
      </w:r>
      <w:r w:rsidR="00AA3555">
        <w:rPr>
          <w:rFonts w:ascii="Arial" w:eastAsia="Times New Roman" w:hAnsi="Arial" w:cs="Arial"/>
          <w:lang w:eastAsia="pl-PL"/>
        </w:rPr>
        <w:fldChar w:fldCharType="separate"/>
      </w:r>
      <w:r w:rsidRPr="00B35C0D">
        <w:rPr>
          <w:rFonts w:ascii="Arial" w:eastAsia="Times New Roman" w:hAnsi="Arial" w:cs="Arial"/>
          <w:lang w:eastAsia="pl-PL"/>
        </w:rPr>
        <w:fldChar w:fldCharType="end"/>
      </w:r>
      <w:r w:rsidRPr="00B35C0D">
        <w:rPr>
          <w:rFonts w:ascii="Arial" w:eastAsia="Times New Roman" w:hAnsi="Arial" w:cs="Arial"/>
          <w:lang w:eastAsia="pl-PL"/>
        </w:rPr>
        <w:tab/>
        <w:t xml:space="preserve">jest </w:t>
      </w:r>
      <w:r w:rsidRPr="00B35C0D">
        <w:rPr>
          <w:rFonts w:ascii="Arial" w:eastAsia="Times New Roman" w:hAnsi="Arial" w:cs="Arial"/>
          <w:color w:val="000000"/>
          <w:lang w:eastAsia="pl-PL"/>
        </w:rPr>
        <w:t>średnim przedsiębiorcą;</w:t>
      </w:r>
    </w:p>
    <w:p w14:paraId="31A69448" w14:textId="77777777" w:rsidR="00146277" w:rsidRPr="00B35C0D" w:rsidRDefault="00146277" w:rsidP="00B35C0D">
      <w:pPr>
        <w:tabs>
          <w:tab w:val="left" w:pos="851"/>
          <w:tab w:val="right" w:leader="underscore" w:pos="9356"/>
        </w:tabs>
        <w:spacing w:before="120" w:after="0" w:line="360" w:lineRule="auto"/>
        <w:ind w:left="357"/>
        <w:rPr>
          <w:rFonts w:ascii="Arial" w:eastAsia="Times New Roman" w:hAnsi="Arial" w:cs="Arial"/>
          <w:color w:val="000000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5C0D">
        <w:rPr>
          <w:rFonts w:ascii="Arial" w:eastAsia="Times New Roman" w:hAnsi="Arial" w:cs="Arial"/>
          <w:lang w:eastAsia="pl-PL"/>
        </w:rPr>
        <w:instrText xml:space="preserve"> FORMCHECKBOX </w:instrText>
      </w:r>
      <w:r w:rsidR="00AA3555">
        <w:rPr>
          <w:rFonts w:ascii="Arial" w:eastAsia="Times New Roman" w:hAnsi="Arial" w:cs="Arial"/>
          <w:lang w:eastAsia="pl-PL"/>
        </w:rPr>
      </w:r>
      <w:r w:rsidR="00AA3555">
        <w:rPr>
          <w:rFonts w:ascii="Arial" w:eastAsia="Times New Roman" w:hAnsi="Arial" w:cs="Arial"/>
          <w:lang w:eastAsia="pl-PL"/>
        </w:rPr>
        <w:fldChar w:fldCharType="separate"/>
      </w:r>
      <w:r w:rsidRPr="00B35C0D">
        <w:rPr>
          <w:rFonts w:ascii="Arial" w:eastAsia="Times New Roman" w:hAnsi="Arial" w:cs="Arial"/>
          <w:lang w:eastAsia="pl-PL"/>
        </w:rPr>
        <w:fldChar w:fldCharType="end"/>
      </w:r>
      <w:r w:rsidRPr="00B35C0D">
        <w:rPr>
          <w:rFonts w:ascii="Arial" w:eastAsia="Times New Roman" w:hAnsi="Arial" w:cs="Arial"/>
          <w:lang w:eastAsia="pl-PL"/>
        </w:rPr>
        <w:tab/>
      </w:r>
      <w:r w:rsidRPr="00B35C0D">
        <w:rPr>
          <w:rFonts w:ascii="Arial" w:eastAsia="Times New Roman" w:hAnsi="Arial" w:cs="Arial"/>
          <w:color w:val="000000"/>
          <w:lang w:eastAsia="pl-PL"/>
        </w:rPr>
        <w:t xml:space="preserve">nie jest </w:t>
      </w:r>
      <w:proofErr w:type="spellStart"/>
      <w:r w:rsidRPr="00B35C0D">
        <w:rPr>
          <w:rFonts w:ascii="Arial" w:eastAsia="Times New Roman" w:hAnsi="Arial" w:cs="Arial"/>
          <w:color w:val="000000"/>
          <w:lang w:eastAsia="pl-PL"/>
        </w:rPr>
        <w:t>mikroprzedsiębiorcą</w:t>
      </w:r>
      <w:proofErr w:type="spellEnd"/>
      <w:r w:rsidRPr="00B35C0D">
        <w:rPr>
          <w:rFonts w:ascii="Arial" w:eastAsia="Times New Roman" w:hAnsi="Arial" w:cs="Arial"/>
          <w:lang w:eastAsia="pl-PL"/>
        </w:rPr>
        <w:t xml:space="preserve"> lub </w:t>
      </w:r>
      <w:r w:rsidRPr="00B35C0D">
        <w:rPr>
          <w:rFonts w:ascii="Arial" w:eastAsia="Times New Roman" w:hAnsi="Arial" w:cs="Arial"/>
          <w:color w:val="000000"/>
          <w:lang w:eastAsia="pl-PL"/>
        </w:rPr>
        <w:t>małym lub średnim przedsiębiorcą.</w:t>
      </w:r>
    </w:p>
    <w:p w14:paraId="5E935E7A" w14:textId="596BF8B5" w:rsidR="00146277" w:rsidRPr="00B35C0D" w:rsidRDefault="00146277" w:rsidP="00B35C0D">
      <w:pPr>
        <w:spacing w:before="120"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lastRenderedPageBreak/>
        <w:t xml:space="preserve">w rozumieniu ustawy z dnia 6 marca 2018 r. Prawo przedsiębiorców (Dz.U. z </w:t>
      </w:r>
      <w:r w:rsidR="000306B0">
        <w:rPr>
          <w:rFonts w:ascii="Arial" w:eastAsia="Times New Roman" w:hAnsi="Arial" w:cs="Arial"/>
          <w:lang w:eastAsia="pl-PL"/>
        </w:rPr>
        <w:t>2025</w:t>
      </w:r>
      <w:r w:rsidR="000306B0" w:rsidRPr="00B35C0D">
        <w:rPr>
          <w:rFonts w:ascii="Arial" w:eastAsia="Times New Roman" w:hAnsi="Arial" w:cs="Arial"/>
          <w:lang w:eastAsia="pl-PL"/>
        </w:rPr>
        <w:t xml:space="preserve"> </w:t>
      </w:r>
      <w:r w:rsidRPr="00B35C0D">
        <w:rPr>
          <w:rFonts w:ascii="Arial" w:eastAsia="Times New Roman" w:hAnsi="Arial" w:cs="Arial"/>
          <w:lang w:eastAsia="pl-PL"/>
        </w:rPr>
        <w:t xml:space="preserve">r., poz. </w:t>
      </w:r>
      <w:r w:rsidR="000306B0">
        <w:rPr>
          <w:rFonts w:ascii="Arial" w:eastAsia="Times New Roman" w:hAnsi="Arial" w:cs="Arial"/>
          <w:lang w:eastAsia="pl-PL"/>
        </w:rPr>
        <w:t>1480</w:t>
      </w:r>
      <w:r w:rsidRPr="00B35C0D">
        <w:rPr>
          <w:rFonts w:ascii="Arial" w:eastAsia="Times New Roman" w:hAnsi="Arial" w:cs="Arial"/>
          <w:lang w:eastAsia="pl-PL"/>
        </w:rPr>
        <w:t>)</w:t>
      </w:r>
      <w:r w:rsidRPr="00B35C0D">
        <w:rPr>
          <w:rFonts w:ascii="Arial" w:eastAsia="Times New Roman" w:hAnsi="Arial" w:cs="Arial"/>
          <w:vertAlign w:val="superscript"/>
          <w:lang w:eastAsia="pl-PL"/>
        </w:rPr>
        <w:footnoteReference w:id="5"/>
      </w:r>
      <w:r w:rsidRPr="00B35C0D">
        <w:rPr>
          <w:rFonts w:ascii="Arial" w:eastAsia="Times New Roman" w:hAnsi="Arial" w:cs="Arial"/>
          <w:lang w:eastAsia="pl-PL"/>
        </w:rPr>
        <w:t xml:space="preserve"> zgodnie z poniższą definicją:</w:t>
      </w:r>
    </w:p>
    <w:p w14:paraId="569C63BB" w14:textId="77777777" w:rsidR="00146277" w:rsidRPr="00B35C0D" w:rsidRDefault="00146277" w:rsidP="00B35C0D">
      <w:pPr>
        <w:spacing w:before="120"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>Mikroprzedsiębiorstwo: przedsiębiorstwo, które zatrudnia mniej niż 10 osób i którego roczny obrót lub roczna suma bilansowa nie przekracza 2 milionów EUR.</w:t>
      </w:r>
    </w:p>
    <w:p w14:paraId="48AAEEF9" w14:textId="77777777" w:rsidR="00146277" w:rsidRPr="00B35C0D" w:rsidRDefault="00146277" w:rsidP="00B35C0D">
      <w:pPr>
        <w:spacing w:before="120"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>Małe przedsiębiorstwo: przedsiębiorstwo, które zatrudnia mniej niż 50 osób i którego roczny obrót lub roczna suma bilansowa nie przekracza 10 milionów EUR.</w:t>
      </w:r>
    </w:p>
    <w:p w14:paraId="609EB1D4" w14:textId="77777777" w:rsidR="00146277" w:rsidRPr="00B35C0D" w:rsidRDefault="00146277" w:rsidP="00B35C0D">
      <w:pPr>
        <w:spacing w:before="120" w:after="0" w:line="360" w:lineRule="auto"/>
        <w:ind w:left="357"/>
        <w:rPr>
          <w:rFonts w:ascii="Arial" w:eastAsia="Times New Roman" w:hAnsi="Arial" w:cs="Arial"/>
          <w:i/>
          <w:iCs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>Średnie przedsiębiorstwo: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14:paraId="4318F705" w14:textId="77777777" w:rsidR="00146277" w:rsidRPr="00B35C0D" w:rsidRDefault="00146277" w:rsidP="00B35C0D">
      <w:pPr>
        <w:numPr>
          <w:ilvl w:val="0"/>
          <w:numId w:val="23"/>
        </w:numPr>
        <w:tabs>
          <w:tab w:val="num" w:pos="-709"/>
        </w:tabs>
        <w:spacing w:before="120" w:after="0" w:line="360" w:lineRule="auto"/>
        <w:ind w:left="357" w:hanging="357"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>Załącznikami do niniejszego formularza, stanowiącymi integralną część oferty, są:</w:t>
      </w:r>
    </w:p>
    <w:p w14:paraId="2FC94EF6" w14:textId="77777777" w:rsidR="00146277" w:rsidRPr="00B35C0D" w:rsidRDefault="00146277" w:rsidP="00B35C0D">
      <w:pPr>
        <w:numPr>
          <w:ilvl w:val="0"/>
          <w:numId w:val="19"/>
        </w:numPr>
        <w:tabs>
          <w:tab w:val="right" w:leader="dot" w:pos="9070"/>
        </w:tabs>
        <w:spacing w:before="120" w:after="0" w:line="360" w:lineRule="auto"/>
        <w:contextualSpacing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 xml:space="preserve"> </w:t>
      </w:r>
      <w:r w:rsidRPr="00B35C0D">
        <w:rPr>
          <w:rFonts w:ascii="Arial" w:eastAsia="Times New Roman" w:hAnsi="Arial" w:cs="Arial"/>
          <w:lang w:eastAsia="pl-PL"/>
        </w:rPr>
        <w:tab/>
      </w:r>
    </w:p>
    <w:p w14:paraId="58E70C88" w14:textId="77777777" w:rsidR="00146277" w:rsidRPr="00B35C0D" w:rsidRDefault="00146277" w:rsidP="00B35C0D">
      <w:pPr>
        <w:numPr>
          <w:ilvl w:val="0"/>
          <w:numId w:val="19"/>
        </w:numPr>
        <w:tabs>
          <w:tab w:val="right" w:leader="dot" w:pos="9070"/>
        </w:tabs>
        <w:spacing w:before="120" w:after="0" w:line="360" w:lineRule="auto"/>
        <w:contextualSpacing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 xml:space="preserve"> </w:t>
      </w:r>
      <w:r w:rsidRPr="00B35C0D">
        <w:rPr>
          <w:rFonts w:ascii="Arial" w:eastAsia="Times New Roman" w:hAnsi="Arial" w:cs="Arial"/>
          <w:lang w:eastAsia="pl-PL"/>
        </w:rPr>
        <w:tab/>
      </w:r>
    </w:p>
    <w:p w14:paraId="32D89D17" w14:textId="77777777" w:rsidR="00146277" w:rsidRPr="00B35C0D" w:rsidRDefault="00146277" w:rsidP="00B35C0D">
      <w:pPr>
        <w:numPr>
          <w:ilvl w:val="0"/>
          <w:numId w:val="19"/>
        </w:numPr>
        <w:tabs>
          <w:tab w:val="right" w:leader="dot" w:pos="9070"/>
        </w:tabs>
        <w:spacing w:before="120" w:after="0" w:line="360" w:lineRule="auto"/>
        <w:contextualSpacing/>
        <w:rPr>
          <w:rFonts w:ascii="Arial" w:eastAsia="Times New Roman" w:hAnsi="Arial" w:cs="Arial"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 xml:space="preserve"> </w:t>
      </w:r>
      <w:r w:rsidRPr="00B35C0D">
        <w:rPr>
          <w:rFonts w:ascii="Arial" w:eastAsia="Times New Roman" w:hAnsi="Arial" w:cs="Arial"/>
          <w:lang w:eastAsia="pl-PL"/>
        </w:rPr>
        <w:tab/>
      </w:r>
    </w:p>
    <w:p w14:paraId="3B0F5379" w14:textId="77777777" w:rsidR="00146277" w:rsidRPr="00B35C0D" w:rsidRDefault="00146277" w:rsidP="00B35C0D">
      <w:pPr>
        <w:tabs>
          <w:tab w:val="center" w:pos="5954"/>
        </w:tabs>
        <w:spacing w:before="240" w:after="0" w:line="360" w:lineRule="auto"/>
        <w:rPr>
          <w:rFonts w:ascii="Arial" w:eastAsia="Times New Roman" w:hAnsi="Arial" w:cs="Arial"/>
          <w:b/>
          <w:i/>
          <w:lang w:eastAsia="pl-PL"/>
        </w:rPr>
      </w:pPr>
      <w:r w:rsidRPr="00B35C0D">
        <w:rPr>
          <w:rFonts w:ascii="Arial" w:eastAsia="Times New Roman" w:hAnsi="Arial" w:cs="Arial"/>
          <w:lang w:eastAsia="pl-PL"/>
        </w:rPr>
        <w:tab/>
      </w:r>
      <w:r w:rsidRPr="00B35C0D">
        <w:rPr>
          <w:rFonts w:ascii="Arial" w:eastAsia="Times New Roman" w:hAnsi="Arial" w:cs="Arial"/>
          <w:b/>
          <w:i/>
          <w:lang w:eastAsia="pl-PL"/>
        </w:rPr>
        <w:t xml:space="preserve">dokument należy podpisać kwalifikowanym podpisem elektronicznym </w:t>
      </w:r>
    </w:p>
    <w:p w14:paraId="560213CF" w14:textId="77777777" w:rsidR="00146277" w:rsidRPr="00B35C0D" w:rsidRDefault="00146277" w:rsidP="00B35C0D">
      <w:pPr>
        <w:tabs>
          <w:tab w:val="center" w:pos="5954"/>
        </w:tabs>
        <w:spacing w:after="0" w:line="360" w:lineRule="auto"/>
        <w:rPr>
          <w:rFonts w:ascii="Arial" w:eastAsia="Times New Roman" w:hAnsi="Arial" w:cs="Arial"/>
          <w:b/>
          <w:i/>
          <w:lang w:eastAsia="pl-PL"/>
        </w:rPr>
      </w:pPr>
      <w:r w:rsidRPr="00B35C0D">
        <w:rPr>
          <w:rFonts w:ascii="Arial" w:eastAsia="Times New Roman" w:hAnsi="Arial" w:cs="Arial"/>
          <w:b/>
          <w:i/>
          <w:lang w:eastAsia="pl-PL"/>
        </w:rPr>
        <w:tab/>
        <w:t>przez osobę lub osoby umocowane do złożenia podpisu</w:t>
      </w:r>
      <w:r w:rsidRPr="00B35C0D">
        <w:rPr>
          <w:rFonts w:ascii="Arial" w:eastAsia="Times New Roman" w:hAnsi="Arial" w:cs="Arial"/>
          <w:b/>
          <w:i/>
          <w:lang w:eastAsia="pl-PL"/>
        </w:rPr>
        <w:tab/>
        <w:t>w imieniu wykonawcy</w:t>
      </w:r>
    </w:p>
    <w:p w14:paraId="28BED7A6" w14:textId="77777777" w:rsidR="00146277" w:rsidRPr="00B35C0D" w:rsidRDefault="00146277" w:rsidP="00B35C0D">
      <w:pPr>
        <w:tabs>
          <w:tab w:val="center" w:pos="5954"/>
        </w:tabs>
        <w:spacing w:after="0" w:line="360" w:lineRule="auto"/>
        <w:rPr>
          <w:rFonts w:ascii="Arial" w:eastAsia="Times New Roman" w:hAnsi="Arial" w:cs="Arial"/>
          <w:i/>
          <w:lang w:eastAsia="pl-PL"/>
        </w:rPr>
      </w:pPr>
      <w:r w:rsidRPr="00B35C0D">
        <w:rPr>
          <w:rFonts w:ascii="Arial" w:eastAsia="Times New Roman" w:hAnsi="Arial" w:cs="Arial"/>
          <w:i/>
          <w:lang w:eastAsia="pl-PL"/>
        </w:rPr>
        <w:t>*</w:t>
      </w:r>
      <w:proofErr w:type="gramStart"/>
      <w:r w:rsidRPr="00B35C0D">
        <w:rPr>
          <w:rFonts w:ascii="Arial" w:eastAsia="Times New Roman" w:hAnsi="Arial" w:cs="Arial"/>
          <w:i/>
          <w:vertAlign w:val="superscript"/>
          <w:lang w:eastAsia="pl-PL"/>
        </w:rPr>
        <w:t>)</w:t>
      </w:r>
      <w:r w:rsidRPr="00B35C0D">
        <w:rPr>
          <w:rFonts w:ascii="Arial" w:eastAsia="Times New Roman" w:hAnsi="Arial" w:cs="Arial"/>
          <w:i/>
          <w:lang w:eastAsia="pl-PL"/>
        </w:rPr>
        <w:t xml:space="preserve">  jeżeli</w:t>
      </w:r>
      <w:proofErr w:type="gramEnd"/>
      <w:r w:rsidRPr="00B35C0D">
        <w:rPr>
          <w:rFonts w:ascii="Arial" w:eastAsia="Times New Roman" w:hAnsi="Arial" w:cs="Arial"/>
          <w:i/>
          <w:lang w:eastAsia="pl-PL"/>
        </w:rPr>
        <w:t xml:space="preserve"> nie dotyczy należy skreślić</w:t>
      </w:r>
    </w:p>
    <w:p w14:paraId="3C63C0EA" w14:textId="7FD37040" w:rsidR="00A42129" w:rsidRDefault="00A42129" w:rsidP="00B35C0D">
      <w:pPr>
        <w:tabs>
          <w:tab w:val="center" w:pos="5954"/>
        </w:tabs>
        <w:spacing w:after="0" w:line="360" w:lineRule="auto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br w:type="page"/>
      </w:r>
    </w:p>
    <w:p w14:paraId="7AF0B396" w14:textId="70B16987" w:rsidR="00146277" w:rsidRPr="00B35C0D" w:rsidRDefault="00146277" w:rsidP="00A42129">
      <w:pPr>
        <w:spacing w:line="360" w:lineRule="auto"/>
        <w:ind w:left="-709" w:firstLine="709"/>
        <w:jc w:val="both"/>
        <w:rPr>
          <w:rFonts w:ascii="Arial" w:hAnsi="Arial" w:cs="Arial"/>
          <w:b/>
          <w:bCs/>
        </w:rPr>
      </w:pPr>
      <w:r w:rsidRPr="00B35C0D">
        <w:rPr>
          <w:rFonts w:ascii="Arial" w:hAnsi="Arial" w:cs="Arial"/>
          <w:b/>
          <w:bCs/>
        </w:rPr>
        <w:lastRenderedPageBreak/>
        <w:t>Załącznik nr 4 do SWZ</w:t>
      </w:r>
    </w:p>
    <w:p w14:paraId="7F267A0C" w14:textId="77777777" w:rsidR="00146277" w:rsidRPr="00B35C0D" w:rsidRDefault="00146277" w:rsidP="00B35C0D">
      <w:pPr>
        <w:spacing w:after="120" w:line="360" w:lineRule="auto"/>
        <w:rPr>
          <w:rFonts w:ascii="Arial" w:hAnsi="Arial" w:cs="Arial"/>
          <w:b/>
          <w:bCs/>
        </w:rPr>
      </w:pPr>
      <w:r w:rsidRPr="00B35C0D">
        <w:rPr>
          <w:rFonts w:ascii="Arial" w:hAnsi="Arial" w:cs="Arial"/>
          <w:bCs/>
          <w:i/>
        </w:rPr>
        <w:t>/składany na wezwanie zamawiającego/</w:t>
      </w:r>
    </w:p>
    <w:p w14:paraId="0225289B" w14:textId="77777777" w:rsidR="00146277" w:rsidRPr="00B35C0D" w:rsidRDefault="00146277" w:rsidP="00B35C0D">
      <w:pPr>
        <w:pStyle w:val="Tekstwstpniesformatowany"/>
        <w:spacing w:line="360" w:lineRule="auto"/>
        <w:rPr>
          <w:rFonts w:ascii="Arial" w:hAnsi="Arial" w:cs="Arial"/>
          <w:sz w:val="22"/>
          <w:szCs w:val="22"/>
        </w:rPr>
      </w:pPr>
      <w:r w:rsidRPr="00B35C0D">
        <w:rPr>
          <w:rFonts w:ascii="Arial" w:hAnsi="Arial" w:cs="Arial"/>
          <w:sz w:val="22"/>
          <w:szCs w:val="22"/>
        </w:rPr>
        <w:t>…………………………………….……</w:t>
      </w:r>
    </w:p>
    <w:p w14:paraId="66937ABA" w14:textId="77777777" w:rsidR="00146277" w:rsidRPr="00B35C0D" w:rsidRDefault="00146277" w:rsidP="00B35C0D">
      <w:pPr>
        <w:pStyle w:val="Tekstwstpniesformatowany"/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B35C0D">
        <w:rPr>
          <w:rFonts w:ascii="Arial" w:hAnsi="Arial" w:cs="Arial"/>
          <w:i/>
          <w:sz w:val="22"/>
          <w:szCs w:val="22"/>
        </w:rPr>
        <w:t xml:space="preserve">  (nazwa i adres wykonawcy) </w:t>
      </w:r>
    </w:p>
    <w:p w14:paraId="42D82929" w14:textId="4891C2AE" w:rsidR="00146277" w:rsidRPr="00B35C0D" w:rsidRDefault="00146277" w:rsidP="00B35C0D">
      <w:pPr>
        <w:pStyle w:val="Tekstwstpniesformatowany"/>
        <w:spacing w:after="120" w:line="360" w:lineRule="auto"/>
        <w:rPr>
          <w:rFonts w:ascii="Arial" w:hAnsi="Arial" w:cs="Arial"/>
          <w:sz w:val="22"/>
          <w:szCs w:val="22"/>
        </w:rPr>
      </w:pPr>
      <w:r w:rsidRPr="00B35C0D">
        <w:rPr>
          <w:rFonts w:ascii="Arial" w:hAnsi="Arial" w:cs="Arial"/>
          <w:sz w:val="22"/>
          <w:szCs w:val="22"/>
        </w:rPr>
        <w:t>...................................., dnia ....................... 202</w:t>
      </w:r>
      <w:r w:rsidR="00451F89">
        <w:rPr>
          <w:rFonts w:ascii="Arial" w:hAnsi="Arial" w:cs="Arial"/>
          <w:sz w:val="22"/>
          <w:szCs w:val="22"/>
        </w:rPr>
        <w:t>5</w:t>
      </w:r>
      <w:r w:rsidRPr="00B35C0D">
        <w:rPr>
          <w:rFonts w:ascii="Arial" w:hAnsi="Arial" w:cs="Arial"/>
          <w:sz w:val="22"/>
          <w:szCs w:val="22"/>
        </w:rPr>
        <w:t xml:space="preserve"> r. </w:t>
      </w:r>
    </w:p>
    <w:p w14:paraId="79AFD079" w14:textId="77777777" w:rsidR="00146277" w:rsidRPr="00B35C0D" w:rsidRDefault="00146277" w:rsidP="00B35C0D">
      <w:pPr>
        <w:pStyle w:val="Tekstwstpniesformatowany"/>
        <w:spacing w:after="120" w:line="360" w:lineRule="auto"/>
        <w:rPr>
          <w:rFonts w:ascii="Arial" w:hAnsi="Arial" w:cs="Arial"/>
          <w:b/>
          <w:sz w:val="22"/>
          <w:szCs w:val="22"/>
        </w:rPr>
      </w:pPr>
    </w:p>
    <w:p w14:paraId="68DDB634" w14:textId="77777777" w:rsidR="00146277" w:rsidRPr="00B35C0D" w:rsidRDefault="00146277" w:rsidP="00B35C0D">
      <w:pPr>
        <w:pStyle w:val="Tekstwstpniesformatowany"/>
        <w:spacing w:after="120" w:line="360" w:lineRule="auto"/>
        <w:rPr>
          <w:rFonts w:ascii="Arial" w:hAnsi="Arial" w:cs="Arial"/>
          <w:b/>
          <w:sz w:val="22"/>
          <w:szCs w:val="22"/>
        </w:rPr>
      </w:pPr>
      <w:r w:rsidRPr="00B35C0D">
        <w:rPr>
          <w:rFonts w:ascii="Arial" w:hAnsi="Arial" w:cs="Arial"/>
          <w:b/>
          <w:sz w:val="22"/>
          <w:szCs w:val="22"/>
        </w:rPr>
        <w:t>OŚWIADCZENIE WYKONAWCY</w:t>
      </w:r>
    </w:p>
    <w:p w14:paraId="1CA3D9A9" w14:textId="558E5B57" w:rsidR="00146277" w:rsidRPr="00B35C0D" w:rsidRDefault="00146277" w:rsidP="00B35C0D">
      <w:pPr>
        <w:pStyle w:val="Tekstwstpniesformatowany"/>
        <w:spacing w:line="360" w:lineRule="auto"/>
        <w:rPr>
          <w:rFonts w:ascii="Arial" w:hAnsi="Arial" w:cs="Arial"/>
          <w:b/>
          <w:sz w:val="22"/>
          <w:szCs w:val="22"/>
        </w:rPr>
      </w:pPr>
      <w:r w:rsidRPr="00B35C0D">
        <w:rPr>
          <w:rFonts w:ascii="Arial" w:hAnsi="Arial" w:cs="Arial"/>
          <w:b/>
          <w:sz w:val="22"/>
          <w:szCs w:val="22"/>
        </w:rPr>
        <w:t>o przynależności albo braku przynależności do grupy kapitałowej, o której mowa w art. 108 ust. 1 pkt 5 ustawy z dnia 11 września 2019 roku - Prawo zamówień publicznych (Dz. U. z 202</w:t>
      </w:r>
      <w:r w:rsidR="00451F89">
        <w:rPr>
          <w:rFonts w:ascii="Arial" w:hAnsi="Arial" w:cs="Arial"/>
          <w:b/>
          <w:sz w:val="22"/>
          <w:szCs w:val="22"/>
        </w:rPr>
        <w:t>4</w:t>
      </w:r>
      <w:r w:rsidRPr="00B35C0D">
        <w:rPr>
          <w:rFonts w:ascii="Arial" w:hAnsi="Arial" w:cs="Arial"/>
          <w:b/>
          <w:sz w:val="22"/>
          <w:szCs w:val="22"/>
        </w:rPr>
        <w:t xml:space="preserve"> r. poz. 1</w:t>
      </w:r>
      <w:r w:rsidR="00451F89">
        <w:rPr>
          <w:rFonts w:ascii="Arial" w:hAnsi="Arial" w:cs="Arial"/>
          <w:b/>
          <w:sz w:val="22"/>
          <w:szCs w:val="22"/>
        </w:rPr>
        <w:t>320</w:t>
      </w:r>
      <w:r w:rsidRPr="00B35C0D">
        <w:rPr>
          <w:rFonts w:ascii="Arial" w:hAnsi="Arial" w:cs="Arial"/>
          <w:b/>
          <w:sz w:val="22"/>
          <w:szCs w:val="22"/>
        </w:rPr>
        <w:t xml:space="preserve">) </w:t>
      </w:r>
    </w:p>
    <w:p w14:paraId="54E1EA08" w14:textId="77777777" w:rsidR="00146277" w:rsidRPr="00B35C0D" w:rsidRDefault="00146277" w:rsidP="00B35C0D">
      <w:pPr>
        <w:pStyle w:val="Tekstwstpniesformatowany"/>
        <w:tabs>
          <w:tab w:val="left" w:pos="142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79DC133D" w14:textId="2E73CCE3" w:rsidR="00146277" w:rsidRPr="00B35C0D" w:rsidRDefault="00146277" w:rsidP="00B35C0D">
      <w:pPr>
        <w:pStyle w:val="Tekstwstpniesformatowany"/>
        <w:spacing w:line="360" w:lineRule="auto"/>
        <w:rPr>
          <w:rFonts w:ascii="Arial" w:hAnsi="Arial" w:cs="Arial"/>
          <w:sz w:val="22"/>
          <w:szCs w:val="22"/>
        </w:rPr>
      </w:pPr>
      <w:r w:rsidRPr="00B35C0D">
        <w:rPr>
          <w:rFonts w:ascii="Arial" w:hAnsi="Arial" w:cs="Arial"/>
          <w:sz w:val="22"/>
          <w:szCs w:val="22"/>
        </w:rPr>
        <w:t xml:space="preserve">Przystępując do postępowania o udzielenie zamówienia publicznego pn. </w:t>
      </w:r>
      <w:sdt>
        <w:sdtPr>
          <w:rPr>
            <w:rFonts w:ascii="Arial" w:eastAsia="Calibri" w:hAnsi="Arial" w:cs="Arial"/>
            <w:b/>
            <w:sz w:val="22"/>
            <w:szCs w:val="22"/>
            <w:lang w:eastAsia="en-US"/>
          </w:rPr>
          <w:alias w:val="Tytuł"/>
          <w:tag w:val=""/>
          <w:id w:val="-1937351373"/>
          <w:placeholder>
            <w:docPart w:val="62A380C1990F4889883B7AD6A497207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C4362">
            <w:rPr>
              <w:rFonts w:ascii="Arial" w:eastAsia="Calibri" w:hAnsi="Arial" w:cs="Arial"/>
              <w:b/>
              <w:sz w:val="22"/>
              <w:szCs w:val="22"/>
              <w:lang w:eastAsia="en-US"/>
            </w:rPr>
            <w:t>Zakup oraz instalacja sprzętu i urządzeń łączności radiowej dla 25 Stacji Przemiennikowych na potrzeby systemu Państwowego Ratownictwa Medycznego.</w:t>
          </w:r>
        </w:sdtContent>
      </w:sdt>
      <w:r w:rsidRPr="00B35C0D">
        <w:rPr>
          <w:rFonts w:ascii="Arial" w:eastAsia="Calibri" w:hAnsi="Arial" w:cs="Arial"/>
          <w:b/>
          <w:sz w:val="22"/>
          <w:szCs w:val="22"/>
          <w:lang w:eastAsia="en-US"/>
        </w:rPr>
        <w:t xml:space="preserve"> – znak sprawy</w:t>
      </w:r>
      <w:r w:rsidR="0095479C" w:rsidRPr="00B35C0D">
        <w:rPr>
          <w:rFonts w:ascii="Arial" w:eastAsia="Calibri" w:hAnsi="Arial" w:cs="Arial"/>
          <w:b/>
          <w:sz w:val="22"/>
          <w:szCs w:val="22"/>
          <w:lang w:eastAsia="en-US"/>
        </w:rPr>
        <w:br/>
      </w:r>
      <w:sdt>
        <w:sdtPr>
          <w:rPr>
            <w:rFonts w:ascii="Arial" w:eastAsia="Calibri" w:hAnsi="Arial" w:cs="Arial"/>
            <w:b/>
            <w:sz w:val="22"/>
            <w:szCs w:val="22"/>
            <w:lang w:eastAsia="en-US"/>
          </w:rPr>
          <w:alias w:val="Stan"/>
          <w:tag w:val=""/>
          <w:id w:val="548883978"/>
          <w:placeholder>
            <w:docPart w:val="FB6FD54955694B9A9EDB8441601F5931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1C4362">
            <w:rPr>
              <w:rFonts w:ascii="Arial" w:eastAsia="Calibri" w:hAnsi="Arial" w:cs="Arial"/>
              <w:b/>
              <w:sz w:val="22"/>
              <w:szCs w:val="22"/>
              <w:lang w:eastAsia="en-US"/>
            </w:rPr>
            <w:t>BOU-V.272.12.2026</w:t>
          </w:r>
        </w:sdtContent>
      </w:sdt>
      <w:r w:rsidRPr="00B35C0D">
        <w:rPr>
          <w:rFonts w:ascii="Arial" w:eastAsia="Calibri" w:hAnsi="Arial" w:cs="Arial"/>
          <w:b/>
          <w:sz w:val="22"/>
          <w:szCs w:val="22"/>
          <w:lang w:eastAsia="en-US"/>
        </w:rPr>
        <w:t>,</w:t>
      </w:r>
      <w:r w:rsidRPr="00B35C0D">
        <w:rPr>
          <w:rFonts w:ascii="Arial" w:hAnsi="Arial" w:cs="Arial"/>
          <w:b/>
          <w:bCs/>
          <w:sz w:val="22"/>
          <w:szCs w:val="22"/>
        </w:rPr>
        <w:t xml:space="preserve"> </w:t>
      </w:r>
      <w:r w:rsidRPr="00B35C0D">
        <w:rPr>
          <w:rFonts w:ascii="Arial" w:hAnsi="Arial" w:cs="Arial"/>
          <w:sz w:val="22"/>
          <w:szCs w:val="22"/>
        </w:rPr>
        <w:t>oświadczam, że reprezentowany przeze mnie wykonawca:</w:t>
      </w:r>
    </w:p>
    <w:p w14:paraId="0ADAFF4D" w14:textId="5EFABDAB" w:rsidR="00146277" w:rsidRPr="00B35C0D" w:rsidRDefault="00146277" w:rsidP="00B35C0D">
      <w:pPr>
        <w:spacing w:after="120" w:line="360" w:lineRule="auto"/>
        <w:ind w:left="709" w:hanging="709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sym w:font="Symbol" w:char="F07F"/>
      </w:r>
      <w:r w:rsidRPr="00B35C0D">
        <w:rPr>
          <w:rFonts w:ascii="Arial" w:eastAsia="Calibri" w:hAnsi="Arial" w:cs="Arial"/>
        </w:rPr>
        <w:tab/>
        <w:t>nie należy do grupy kapitałowej</w:t>
      </w:r>
      <w:r w:rsidRPr="00B35C0D">
        <w:rPr>
          <w:rFonts w:ascii="Arial" w:eastAsia="Calibri" w:hAnsi="Arial" w:cs="Arial"/>
          <w:vertAlign w:val="superscript"/>
        </w:rPr>
        <w:footnoteReference w:id="6"/>
      </w:r>
      <w:r w:rsidRPr="00B35C0D">
        <w:rPr>
          <w:rFonts w:ascii="Arial" w:eastAsia="Calibri" w:hAnsi="Arial" w:cs="Arial"/>
        </w:rPr>
        <w:t xml:space="preserve"> w rozumieniu ustawy z dnia 16 lutego 2007 r. o ochronie konkurencji i konsumentów (tekst jedn.: Dz. U. z </w:t>
      </w:r>
      <w:r w:rsidR="000306B0">
        <w:rPr>
          <w:rFonts w:ascii="Arial" w:eastAsia="Calibri" w:hAnsi="Arial" w:cs="Arial"/>
        </w:rPr>
        <w:t>2025</w:t>
      </w:r>
      <w:r w:rsidR="000306B0" w:rsidRPr="00B35C0D">
        <w:rPr>
          <w:rFonts w:ascii="Arial" w:eastAsia="Calibri" w:hAnsi="Arial" w:cs="Arial"/>
        </w:rPr>
        <w:t xml:space="preserve"> </w:t>
      </w:r>
      <w:r w:rsidRPr="00B35C0D">
        <w:rPr>
          <w:rFonts w:ascii="Arial" w:eastAsia="Calibri" w:hAnsi="Arial" w:cs="Arial"/>
        </w:rPr>
        <w:t xml:space="preserve">r. poz. </w:t>
      </w:r>
      <w:r w:rsidR="000306B0">
        <w:rPr>
          <w:rFonts w:ascii="Arial" w:eastAsia="Calibri" w:hAnsi="Arial" w:cs="Arial"/>
        </w:rPr>
        <w:t>1714</w:t>
      </w:r>
      <w:r w:rsidRPr="00B35C0D">
        <w:rPr>
          <w:rFonts w:ascii="Arial" w:eastAsia="Calibri" w:hAnsi="Arial" w:cs="Arial"/>
        </w:rPr>
        <w:t>)</w:t>
      </w:r>
      <w:r w:rsidRPr="00B35C0D">
        <w:rPr>
          <w:rFonts w:ascii="Arial" w:eastAsia="Calibri" w:hAnsi="Arial" w:cs="Arial"/>
          <w:noProof/>
          <w:lang w:eastAsia="pl-PL"/>
        </w:rPr>
        <w:t xml:space="preserve"> z wykonawcami, którzy złożyli odrębne oferty w przedmiotowym </w:t>
      </w:r>
      <w:r w:rsidRPr="00B35C0D">
        <w:rPr>
          <w:rFonts w:ascii="Arial" w:eastAsia="Calibri" w:hAnsi="Arial" w:cs="Arial"/>
        </w:rPr>
        <w:t xml:space="preserve">postępowaniu o udzielenie zamówienia z innym </w:t>
      </w:r>
      <w:proofErr w:type="gramStart"/>
      <w:r w:rsidRPr="00B35C0D">
        <w:rPr>
          <w:rFonts w:ascii="Arial" w:eastAsia="Calibri" w:hAnsi="Arial" w:cs="Arial"/>
        </w:rPr>
        <w:t>wykonawcą</w:t>
      </w:r>
      <w:proofErr w:type="gramEnd"/>
      <w:r w:rsidRPr="00B35C0D">
        <w:rPr>
          <w:rFonts w:ascii="Arial" w:eastAsia="Calibri" w:hAnsi="Arial" w:cs="Arial"/>
        </w:rPr>
        <w:t xml:space="preserve"> który złożył odrębną ofertę </w:t>
      </w:r>
      <w:r w:rsidRPr="00B35C0D">
        <w:rPr>
          <w:rFonts w:ascii="Arial" w:eastAsia="Calibri" w:hAnsi="Arial" w:cs="Arial"/>
          <w:noProof/>
          <w:lang w:eastAsia="pl-PL"/>
        </w:rPr>
        <w:t xml:space="preserve">w przedmiotowym </w:t>
      </w:r>
      <w:r w:rsidRPr="00B35C0D">
        <w:rPr>
          <w:rFonts w:ascii="Arial" w:eastAsia="Calibri" w:hAnsi="Arial" w:cs="Arial"/>
        </w:rPr>
        <w:t xml:space="preserve">postępowaniu o udzielenie zamówienia * </w:t>
      </w:r>
    </w:p>
    <w:p w14:paraId="0E80F56F" w14:textId="64DEC2A1" w:rsidR="00146277" w:rsidRPr="00B35C0D" w:rsidRDefault="00146277" w:rsidP="00B35C0D">
      <w:pPr>
        <w:spacing w:after="120" w:line="360" w:lineRule="auto"/>
        <w:ind w:left="709" w:hanging="709"/>
        <w:rPr>
          <w:rFonts w:ascii="Arial" w:eastAsia="Calibri" w:hAnsi="Arial" w:cs="Arial"/>
          <w:noProof/>
          <w:lang w:eastAsia="pl-PL"/>
        </w:rPr>
      </w:pPr>
      <w:r w:rsidRPr="00B35C0D">
        <w:rPr>
          <w:rFonts w:ascii="Arial" w:eastAsia="Calibri" w:hAnsi="Arial" w:cs="Arial"/>
        </w:rPr>
        <w:sym w:font="Symbol" w:char="F07F"/>
      </w:r>
      <w:r w:rsidRPr="00B35C0D">
        <w:rPr>
          <w:rFonts w:ascii="Arial" w:eastAsia="Calibri" w:hAnsi="Arial" w:cs="Arial"/>
        </w:rPr>
        <w:tab/>
      </w:r>
      <w:r w:rsidRPr="00B35C0D">
        <w:rPr>
          <w:rFonts w:ascii="Arial" w:eastAsia="Calibri" w:hAnsi="Arial" w:cs="Arial"/>
          <w:noProof/>
          <w:lang w:eastAsia="pl-PL"/>
        </w:rPr>
        <w:t>należy do grupy kapitałowej</w:t>
      </w:r>
      <w:r w:rsidRPr="00B35C0D">
        <w:rPr>
          <w:rFonts w:ascii="Arial" w:eastAsia="Calibri" w:hAnsi="Arial" w:cs="Arial"/>
          <w:noProof/>
          <w:vertAlign w:val="superscript"/>
          <w:lang w:eastAsia="pl-PL"/>
        </w:rPr>
        <w:footnoteReference w:id="7"/>
      </w:r>
      <w:r w:rsidRPr="00B35C0D">
        <w:rPr>
          <w:rFonts w:ascii="Arial" w:eastAsia="Calibri" w:hAnsi="Arial" w:cs="Arial"/>
          <w:noProof/>
          <w:lang w:eastAsia="pl-PL"/>
        </w:rPr>
        <w:t xml:space="preserve"> w rozumieniu ustawy z dnia 16 lutego 2007 r. o ochronie konkurencji i konsumentów (</w:t>
      </w:r>
      <w:r w:rsidRPr="00B35C0D">
        <w:rPr>
          <w:rFonts w:ascii="Arial" w:eastAsia="Calibri" w:hAnsi="Arial" w:cs="Arial"/>
        </w:rPr>
        <w:t xml:space="preserve">tekst jedn.: Dz. U. z </w:t>
      </w:r>
      <w:r w:rsidR="000306B0">
        <w:rPr>
          <w:rFonts w:ascii="Arial" w:eastAsia="Calibri" w:hAnsi="Arial" w:cs="Arial"/>
        </w:rPr>
        <w:t>2025</w:t>
      </w:r>
      <w:r w:rsidR="000306B0" w:rsidRPr="00B35C0D">
        <w:rPr>
          <w:rFonts w:ascii="Arial" w:eastAsia="Calibri" w:hAnsi="Arial" w:cs="Arial"/>
        </w:rPr>
        <w:t xml:space="preserve"> </w:t>
      </w:r>
      <w:r w:rsidRPr="00B35C0D">
        <w:rPr>
          <w:rFonts w:ascii="Arial" w:eastAsia="Calibri" w:hAnsi="Arial" w:cs="Arial"/>
        </w:rPr>
        <w:t xml:space="preserve">r. poz. </w:t>
      </w:r>
      <w:proofErr w:type="gramStart"/>
      <w:r w:rsidR="000306B0">
        <w:rPr>
          <w:rFonts w:ascii="Arial" w:eastAsia="Calibri" w:hAnsi="Arial" w:cs="Arial"/>
        </w:rPr>
        <w:t>1714</w:t>
      </w:r>
      <w:r w:rsidRPr="00B35C0D">
        <w:rPr>
          <w:rFonts w:ascii="Arial" w:eastAsia="Calibri" w:hAnsi="Arial" w:cs="Arial"/>
          <w:noProof/>
          <w:lang w:eastAsia="pl-PL"/>
        </w:rPr>
        <w:t>)</w:t>
      </w:r>
      <w:r w:rsidRPr="00B35C0D">
        <w:rPr>
          <w:rFonts w:ascii="Arial" w:eastAsia="Calibri" w:hAnsi="Arial" w:cs="Arial"/>
        </w:rPr>
        <w:t>*</w:t>
      </w:r>
      <w:proofErr w:type="gramEnd"/>
      <w:r w:rsidRPr="00B35C0D">
        <w:rPr>
          <w:rFonts w:ascii="Arial" w:eastAsia="Calibri" w:hAnsi="Arial" w:cs="Arial"/>
          <w:noProof/>
          <w:lang w:eastAsia="pl-PL"/>
        </w:rPr>
        <w:t xml:space="preserve"> z nw. wykonawcami</w:t>
      </w:r>
      <w:r w:rsidRPr="00B35C0D">
        <w:rPr>
          <w:rStyle w:val="Odwoanieprzypisudolnego"/>
          <w:rFonts w:ascii="Arial" w:eastAsia="Calibri" w:hAnsi="Arial" w:cs="Arial"/>
          <w:noProof/>
          <w:lang w:eastAsia="pl-PL"/>
        </w:rPr>
        <w:footnoteReference w:id="8"/>
      </w:r>
      <w:r w:rsidRPr="00B35C0D">
        <w:rPr>
          <w:rFonts w:ascii="Arial" w:eastAsia="Calibri" w:hAnsi="Arial" w:cs="Arial"/>
          <w:noProof/>
          <w:lang w:eastAsia="pl-PL"/>
        </w:rPr>
        <w:t xml:space="preserve">, którzy złożyli odrębne oferty w przedmiotowym </w:t>
      </w:r>
      <w:r w:rsidRPr="00B35C0D">
        <w:rPr>
          <w:rFonts w:ascii="Arial" w:eastAsia="Calibri" w:hAnsi="Arial" w:cs="Arial"/>
        </w:rPr>
        <w:t>postępowaniu o udzielenie zamówienia:</w:t>
      </w:r>
    </w:p>
    <w:p w14:paraId="0454493E" w14:textId="77777777" w:rsidR="00146277" w:rsidRPr="00B35C0D" w:rsidRDefault="00146277" w:rsidP="00B35C0D">
      <w:pPr>
        <w:widowControl w:val="0"/>
        <w:numPr>
          <w:ilvl w:val="0"/>
          <w:numId w:val="13"/>
        </w:numPr>
        <w:suppressAutoHyphens/>
        <w:spacing w:after="0" w:line="360" w:lineRule="auto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>……………………….………………………………………………. (</w:t>
      </w:r>
      <w:r w:rsidRPr="00B35C0D">
        <w:rPr>
          <w:rFonts w:ascii="Arial" w:eastAsia="Calibri" w:hAnsi="Arial" w:cs="Arial"/>
          <w:i/>
        </w:rPr>
        <w:t xml:space="preserve">należy podać </w:t>
      </w:r>
      <w:r w:rsidRPr="00B35C0D">
        <w:rPr>
          <w:rFonts w:ascii="Arial" w:eastAsia="Calibri" w:hAnsi="Arial" w:cs="Arial"/>
          <w:i/>
        </w:rPr>
        <w:lastRenderedPageBreak/>
        <w:t>nazwę (firmę) podmiotu i siedzibę</w:t>
      </w:r>
      <w:r w:rsidRPr="00B35C0D">
        <w:rPr>
          <w:rFonts w:ascii="Arial" w:eastAsia="Calibri" w:hAnsi="Arial" w:cs="Arial"/>
        </w:rPr>
        <w:t>)</w:t>
      </w:r>
    </w:p>
    <w:p w14:paraId="308A7F8E" w14:textId="77777777" w:rsidR="00146277" w:rsidRPr="00B35C0D" w:rsidRDefault="00146277" w:rsidP="00B35C0D">
      <w:pPr>
        <w:widowControl w:val="0"/>
        <w:numPr>
          <w:ilvl w:val="0"/>
          <w:numId w:val="13"/>
        </w:numPr>
        <w:suppressAutoHyphens/>
        <w:spacing w:after="0" w:line="360" w:lineRule="auto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>………………………………………………….……………………. (</w:t>
      </w:r>
      <w:r w:rsidRPr="00B35C0D">
        <w:rPr>
          <w:rFonts w:ascii="Arial" w:eastAsia="Calibri" w:hAnsi="Arial" w:cs="Arial"/>
          <w:i/>
        </w:rPr>
        <w:t>należy podać nazwę (firmę) podmiotu i siedzibę</w:t>
      </w:r>
      <w:r w:rsidRPr="00B35C0D">
        <w:rPr>
          <w:rFonts w:ascii="Arial" w:eastAsia="Calibri" w:hAnsi="Arial" w:cs="Arial"/>
        </w:rPr>
        <w:t>)</w:t>
      </w:r>
    </w:p>
    <w:p w14:paraId="4C4C2E9F" w14:textId="77777777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hAnsi="Arial" w:cs="Arial"/>
          <w:i/>
        </w:rPr>
      </w:pPr>
      <w:r w:rsidRPr="00B35C0D">
        <w:rPr>
          <w:rFonts w:ascii="Arial" w:hAnsi="Arial" w:cs="Arial"/>
          <w:i/>
          <w:iCs/>
        </w:rPr>
        <w:t xml:space="preserve">                                          </w:t>
      </w:r>
      <w:r w:rsidRPr="00B35C0D">
        <w:rPr>
          <w:rFonts w:ascii="Arial" w:hAnsi="Arial" w:cs="Arial"/>
          <w:i/>
          <w:iCs/>
        </w:rPr>
        <w:tab/>
      </w:r>
      <w:r w:rsidRPr="00B35C0D">
        <w:rPr>
          <w:rFonts w:ascii="Arial" w:hAnsi="Arial" w:cs="Arial"/>
          <w:i/>
          <w:iCs/>
        </w:rPr>
        <w:tab/>
      </w:r>
    </w:p>
    <w:p w14:paraId="21A560E8" w14:textId="77777777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lang w:eastAsia="ar-SA"/>
        </w:rPr>
      </w:pPr>
      <w:r w:rsidRPr="00B35C0D">
        <w:rPr>
          <w:rFonts w:ascii="Arial" w:hAnsi="Arial" w:cs="Arial"/>
          <w:i/>
        </w:rPr>
        <w:t>/wymagany kwalifikowany podpis elektroniczny/</w:t>
      </w:r>
    </w:p>
    <w:p w14:paraId="60836145" w14:textId="77777777" w:rsidR="00146277" w:rsidRPr="00B35C0D" w:rsidRDefault="00146277" w:rsidP="00B35C0D">
      <w:pPr>
        <w:spacing w:line="360" w:lineRule="auto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>* właściwe zaznaczyć znakiem X</w:t>
      </w:r>
      <w:r w:rsidRPr="00B35C0D">
        <w:rPr>
          <w:rFonts w:ascii="Arial" w:hAnsi="Arial" w:cs="Arial"/>
          <w:b/>
          <w:bCs/>
        </w:rPr>
        <w:br w:type="page"/>
      </w:r>
    </w:p>
    <w:p w14:paraId="2B378EBA" w14:textId="77777777" w:rsidR="00146277" w:rsidRPr="00B35C0D" w:rsidRDefault="00146277" w:rsidP="00B35C0D">
      <w:pPr>
        <w:spacing w:after="120" w:line="360" w:lineRule="auto"/>
        <w:rPr>
          <w:rFonts w:ascii="Arial" w:hAnsi="Arial" w:cs="Arial"/>
          <w:b/>
          <w:bCs/>
        </w:rPr>
      </w:pPr>
      <w:r w:rsidRPr="00B35C0D">
        <w:rPr>
          <w:rFonts w:ascii="Arial" w:hAnsi="Arial" w:cs="Arial"/>
          <w:b/>
          <w:bCs/>
        </w:rPr>
        <w:lastRenderedPageBreak/>
        <w:t xml:space="preserve">Załącznik nr 5 do SWZ </w:t>
      </w:r>
    </w:p>
    <w:p w14:paraId="0D6B3650" w14:textId="77777777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eastAsia="Courier New" w:hAnsi="Arial" w:cs="Arial"/>
          <w:b/>
          <w:bCs/>
          <w:lang w:eastAsia="ar-SA"/>
        </w:rPr>
      </w:pPr>
    </w:p>
    <w:p w14:paraId="650F4C23" w14:textId="77777777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eastAsia="Courier New" w:hAnsi="Arial" w:cs="Arial"/>
          <w:b/>
          <w:bCs/>
          <w:lang w:eastAsia="ar-SA"/>
        </w:rPr>
      </w:pPr>
      <w:r w:rsidRPr="00B35C0D">
        <w:rPr>
          <w:rFonts w:ascii="Arial" w:hAnsi="Arial" w:cs="Arial"/>
          <w:bCs/>
          <w:i/>
        </w:rPr>
        <w:t>/składany wraz z ofertą/</w:t>
      </w:r>
    </w:p>
    <w:p w14:paraId="16E8D9F2" w14:textId="77777777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eastAsia="Courier New" w:hAnsi="Arial" w:cs="Arial"/>
          <w:b/>
          <w:bCs/>
          <w:lang w:eastAsia="ar-SA"/>
        </w:rPr>
      </w:pPr>
      <w:r w:rsidRPr="00B35C0D">
        <w:rPr>
          <w:rFonts w:ascii="Arial" w:eastAsia="Courier New" w:hAnsi="Arial" w:cs="Arial"/>
          <w:b/>
          <w:bCs/>
          <w:lang w:eastAsia="ar-SA"/>
        </w:rPr>
        <w:t xml:space="preserve">Jednolity Europejski Dokument Zamówienia </w:t>
      </w:r>
    </w:p>
    <w:p w14:paraId="7DFDDCB9" w14:textId="77777777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eastAsia="Courier New" w:hAnsi="Arial" w:cs="Arial"/>
          <w:bCs/>
          <w:lang w:eastAsia="ar-SA"/>
        </w:rPr>
      </w:pPr>
      <w:r w:rsidRPr="00B35C0D">
        <w:rPr>
          <w:rFonts w:ascii="Arial" w:eastAsia="Courier New" w:hAnsi="Arial" w:cs="Arial"/>
          <w:bCs/>
          <w:lang w:eastAsia="ar-SA"/>
        </w:rPr>
        <w:t>(załączony w oddzielnym pliku)</w:t>
      </w:r>
    </w:p>
    <w:p w14:paraId="0F098DCF" w14:textId="77777777" w:rsidR="00146277" w:rsidRPr="00B35C0D" w:rsidRDefault="00146277" w:rsidP="00B35C0D">
      <w:pPr>
        <w:spacing w:line="360" w:lineRule="auto"/>
        <w:rPr>
          <w:rFonts w:ascii="Arial" w:eastAsia="Calibri" w:hAnsi="Arial" w:cs="Arial"/>
          <w:b/>
          <w:bCs/>
          <w:i/>
        </w:rPr>
      </w:pPr>
      <w:r w:rsidRPr="00B35C0D">
        <w:rPr>
          <w:rFonts w:ascii="Arial" w:eastAsia="Calibri" w:hAnsi="Arial" w:cs="Arial"/>
          <w:b/>
          <w:bCs/>
          <w:i/>
        </w:rPr>
        <w:br w:type="page"/>
      </w:r>
    </w:p>
    <w:p w14:paraId="7C92078D" w14:textId="77777777" w:rsidR="00146277" w:rsidRPr="00B35C0D" w:rsidRDefault="00146277" w:rsidP="00B35C0D">
      <w:pPr>
        <w:spacing w:after="0" w:line="360" w:lineRule="auto"/>
        <w:rPr>
          <w:rFonts w:ascii="Arial" w:eastAsia="Calibri" w:hAnsi="Arial" w:cs="Arial"/>
          <w:b/>
          <w:bCs/>
          <w:i/>
        </w:rPr>
      </w:pPr>
      <w:r w:rsidRPr="00B35C0D">
        <w:rPr>
          <w:rFonts w:ascii="Arial" w:eastAsia="Calibri" w:hAnsi="Arial" w:cs="Arial"/>
          <w:b/>
          <w:bCs/>
          <w:i/>
        </w:rPr>
        <w:lastRenderedPageBreak/>
        <w:t>Załącznik nr 6 do SWZ</w:t>
      </w:r>
    </w:p>
    <w:p w14:paraId="0938A5C3" w14:textId="77777777" w:rsidR="00146277" w:rsidRPr="00B35C0D" w:rsidRDefault="00146277" w:rsidP="00B35C0D">
      <w:pPr>
        <w:spacing w:after="0" w:line="360" w:lineRule="auto"/>
        <w:rPr>
          <w:rFonts w:ascii="Arial" w:eastAsia="Calibri" w:hAnsi="Arial" w:cs="Arial"/>
          <w:bCs/>
          <w:i/>
        </w:rPr>
      </w:pPr>
      <w:r w:rsidRPr="00B35C0D">
        <w:rPr>
          <w:rFonts w:ascii="Arial" w:eastAsia="Calibri" w:hAnsi="Arial" w:cs="Arial"/>
          <w:bCs/>
          <w:i/>
        </w:rPr>
        <w:t>/</w:t>
      </w:r>
      <w:r w:rsidRPr="00B35C0D">
        <w:rPr>
          <w:rFonts w:ascii="Arial" w:hAnsi="Arial" w:cs="Arial"/>
          <w:bCs/>
          <w:i/>
        </w:rPr>
        <w:t xml:space="preserve"> </w:t>
      </w:r>
      <w:r w:rsidRPr="00B35C0D">
        <w:rPr>
          <w:rFonts w:ascii="Arial" w:eastAsia="Calibri" w:hAnsi="Arial" w:cs="Arial"/>
          <w:bCs/>
          <w:i/>
        </w:rPr>
        <w:t>składany wraz z ofertą</w:t>
      </w:r>
      <w:r w:rsidRPr="00B35C0D" w:rsidDel="001A3C66">
        <w:rPr>
          <w:rFonts w:ascii="Arial" w:eastAsia="Calibri" w:hAnsi="Arial" w:cs="Arial"/>
          <w:bCs/>
          <w:i/>
        </w:rPr>
        <w:t xml:space="preserve"> </w:t>
      </w:r>
      <w:r w:rsidRPr="00B35C0D">
        <w:rPr>
          <w:rFonts w:ascii="Arial" w:eastAsia="Calibri" w:hAnsi="Arial" w:cs="Arial"/>
          <w:bCs/>
          <w:i/>
        </w:rPr>
        <w:t>/</w:t>
      </w:r>
    </w:p>
    <w:p w14:paraId="5D3BCEEE" w14:textId="77777777" w:rsidR="00146277" w:rsidRPr="00B35C0D" w:rsidRDefault="00146277" w:rsidP="00B35C0D">
      <w:pPr>
        <w:spacing w:after="0" w:line="360" w:lineRule="auto"/>
        <w:rPr>
          <w:rFonts w:ascii="Arial" w:eastAsia="Calibri" w:hAnsi="Arial" w:cs="Arial"/>
          <w:b/>
        </w:rPr>
      </w:pPr>
    </w:p>
    <w:p w14:paraId="3BD9B377" w14:textId="77777777" w:rsidR="00146277" w:rsidRPr="00B35C0D" w:rsidRDefault="00146277" w:rsidP="00B35C0D">
      <w:pPr>
        <w:spacing w:after="0" w:line="360" w:lineRule="auto"/>
        <w:ind w:right="4677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>………………………………………………………………………………</w:t>
      </w:r>
    </w:p>
    <w:p w14:paraId="29C6AF41" w14:textId="77777777" w:rsidR="00146277" w:rsidRPr="00B35C0D" w:rsidRDefault="00146277" w:rsidP="00B35C0D">
      <w:pPr>
        <w:spacing w:line="360" w:lineRule="auto"/>
        <w:ind w:right="4677"/>
        <w:rPr>
          <w:rFonts w:ascii="Arial" w:eastAsia="Calibri" w:hAnsi="Arial" w:cs="Arial"/>
          <w:i/>
        </w:rPr>
      </w:pPr>
      <w:r w:rsidRPr="00B35C0D">
        <w:rPr>
          <w:rFonts w:ascii="Arial" w:eastAsia="Calibri" w:hAnsi="Arial" w:cs="Arial"/>
          <w:i/>
        </w:rPr>
        <w:t>(pełna nazwa/firma, adres, w zależności od podmiotu: NIP/PESEL, KRS/</w:t>
      </w:r>
      <w:proofErr w:type="spellStart"/>
      <w:r w:rsidRPr="00B35C0D">
        <w:rPr>
          <w:rFonts w:ascii="Arial" w:eastAsia="Calibri" w:hAnsi="Arial" w:cs="Arial"/>
          <w:i/>
        </w:rPr>
        <w:t>CEiDG</w:t>
      </w:r>
      <w:proofErr w:type="spellEnd"/>
      <w:r w:rsidRPr="00B35C0D">
        <w:rPr>
          <w:rFonts w:ascii="Arial" w:eastAsia="Calibri" w:hAnsi="Arial" w:cs="Arial"/>
          <w:i/>
        </w:rPr>
        <w:t>)</w:t>
      </w:r>
    </w:p>
    <w:p w14:paraId="463E0DFB" w14:textId="77777777" w:rsidR="00146277" w:rsidRPr="00B35C0D" w:rsidRDefault="00146277" w:rsidP="00B35C0D">
      <w:pPr>
        <w:spacing w:after="0" w:line="360" w:lineRule="auto"/>
        <w:ind w:right="4677"/>
        <w:rPr>
          <w:rFonts w:ascii="Arial" w:eastAsia="Calibri" w:hAnsi="Arial" w:cs="Arial"/>
          <w:u w:val="single"/>
        </w:rPr>
      </w:pPr>
      <w:r w:rsidRPr="00B35C0D">
        <w:rPr>
          <w:rFonts w:ascii="Arial" w:eastAsia="Calibri" w:hAnsi="Arial" w:cs="Arial"/>
          <w:u w:val="single"/>
        </w:rPr>
        <w:t>reprezentowany przez:</w:t>
      </w:r>
    </w:p>
    <w:p w14:paraId="55AB26F5" w14:textId="77777777" w:rsidR="00146277" w:rsidRPr="00B35C0D" w:rsidRDefault="00146277" w:rsidP="00B35C0D">
      <w:pPr>
        <w:spacing w:after="0" w:line="360" w:lineRule="auto"/>
        <w:ind w:right="4677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>………………………………………………………………………………</w:t>
      </w:r>
    </w:p>
    <w:p w14:paraId="22025781" w14:textId="77777777" w:rsidR="00146277" w:rsidRPr="00B35C0D" w:rsidRDefault="00146277" w:rsidP="00B35C0D">
      <w:pPr>
        <w:spacing w:after="0" w:line="360" w:lineRule="auto"/>
        <w:ind w:right="4677"/>
        <w:rPr>
          <w:rFonts w:ascii="Arial" w:eastAsia="Calibri" w:hAnsi="Arial" w:cs="Arial"/>
          <w:i/>
        </w:rPr>
      </w:pPr>
      <w:r w:rsidRPr="00B35C0D">
        <w:rPr>
          <w:rFonts w:ascii="Arial" w:eastAsia="Calibri" w:hAnsi="Arial" w:cs="Arial"/>
          <w:i/>
        </w:rPr>
        <w:t>(imię, nazwisko, stanowisko/podstawa do reprezentacji)</w:t>
      </w:r>
    </w:p>
    <w:p w14:paraId="4EE3A2D0" w14:textId="5B4026A0" w:rsidR="00146277" w:rsidRPr="00B35C0D" w:rsidRDefault="00146277" w:rsidP="00B35C0D">
      <w:pPr>
        <w:spacing w:before="360" w:after="120" w:line="360" w:lineRule="auto"/>
        <w:rPr>
          <w:rFonts w:ascii="Arial" w:eastAsia="Calibri" w:hAnsi="Arial" w:cs="Arial"/>
          <w:b/>
          <w:u w:val="single"/>
        </w:rPr>
      </w:pPr>
      <w:r w:rsidRPr="00B35C0D">
        <w:rPr>
          <w:rFonts w:ascii="Arial" w:eastAsia="Calibri" w:hAnsi="Arial" w:cs="Arial"/>
          <w:b/>
          <w:u w:val="single"/>
        </w:rPr>
        <w:t>Oświadczenia wykonawcy/wykonawcy wspólnie ubiegającego się o udzielenie zamówienia</w:t>
      </w:r>
      <w:r w:rsidR="000306B0">
        <w:rPr>
          <w:rFonts w:ascii="Arial" w:eastAsia="Calibri" w:hAnsi="Arial" w:cs="Arial"/>
          <w:b/>
          <w:u w:val="single"/>
        </w:rPr>
        <w:t>, podmiotu trzeci, podwykonawca/dostawca</w:t>
      </w:r>
      <w:r w:rsidR="003D1896">
        <w:rPr>
          <w:rFonts w:ascii="Arial" w:eastAsia="Calibri" w:hAnsi="Arial" w:cs="Arial"/>
          <w:b/>
          <w:u w:val="single"/>
        </w:rPr>
        <w:t>**</w:t>
      </w:r>
    </w:p>
    <w:p w14:paraId="0DE9F330" w14:textId="77777777" w:rsidR="00146277" w:rsidRPr="00B35C0D" w:rsidRDefault="00146277" w:rsidP="00B35C0D">
      <w:pPr>
        <w:spacing w:before="120" w:after="0" w:line="360" w:lineRule="auto"/>
        <w:rPr>
          <w:rFonts w:ascii="Arial" w:eastAsia="Calibri" w:hAnsi="Arial" w:cs="Arial"/>
          <w:b/>
          <w:caps/>
          <w:u w:val="single"/>
        </w:rPr>
      </w:pPr>
      <w:r w:rsidRPr="00B35C0D">
        <w:rPr>
          <w:rFonts w:ascii="Arial" w:eastAsia="Calibri" w:hAnsi="Arial" w:cs="Arial"/>
          <w:b/>
          <w:u w:val="single"/>
        </w:rPr>
        <w:t xml:space="preserve">DOTYCZĄCE PRZESŁANEK WYKLUCZENIA Z ART. 5K ROZPORZĄDZENIA 833/2014 ORAZ ART. 7 UST. 1 USTAWY </w:t>
      </w:r>
      <w:r w:rsidRPr="00B35C0D">
        <w:rPr>
          <w:rFonts w:ascii="Arial" w:eastAsia="Calibri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32321F2" w14:textId="77777777" w:rsidR="00146277" w:rsidRPr="00B35C0D" w:rsidRDefault="00146277" w:rsidP="00B35C0D">
      <w:pPr>
        <w:spacing w:before="120" w:after="0" w:line="360" w:lineRule="auto"/>
        <w:rPr>
          <w:rFonts w:ascii="Arial" w:eastAsia="Calibri" w:hAnsi="Arial" w:cs="Arial"/>
          <w:b/>
          <w:u w:val="single"/>
        </w:rPr>
      </w:pPr>
      <w:r w:rsidRPr="00B35C0D">
        <w:rPr>
          <w:rFonts w:ascii="Arial" w:eastAsia="Calibri" w:hAnsi="Arial" w:cs="Arial"/>
          <w:b/>
        </w:rPr>
        <w:t xml:space="preserve">składane na podstawie art. 125 ust. 1 ustawy </w:t>
      </w:r>
    </w:p>
    <w:p w14:paraId="55DA32E1" w14:textId="0DACF368" w:rsidR="00146277" w:rsidRPr="00B35C0D" w:rsidRDefault="00146277" w:rsidP="00B35C0D">
      <w:pPr>
        <w:spacing w:before="240" w:after="0" w:line="360" w:lineRule="auto"/>
        <w:ind w:firstLine="709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 xml:space="preserve">Na potrzeby postępowania o udzielenie zamówienia publicznego </w:t>
      </w:r>
      <w:r w:rsidRPr="00B35C0D">
        <w:rPr>
          <w:rFonts w:ascii="Arial" w:eastAsia="Calibri" w:hAnsi="Arial" w:cs="Arial"/>
        </w:rPr>
        <w:br/>
        <w:t xml:space="preserve">pn. </w:t>
      </w:r>
      <w:sdt>
        <w:sdtPr>
          <w:rPr>
            <w:rFonts w:ascii="Arial" w:eastAsia="Calibri" w:hAnsi="Arial" w:cs="Arial"/>
            <w:b/>
          </w:rPr>
          <w:alias w:val="Tytuł"/>
          <w:tag w:val=""/>
          <w:id w:val="-971284297"/>
          <w:placeholder>
            <w:docPart w:val="C75F8226EC2B41BEBE42F0F25A0B304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C4362">
            <w:rPr>
              <w:rFonts w:ascii="Arial" w:eastAsia="Calibri" w:hAnsi="Arial" w:cs="Arial"/>
              <w:b/>
            </w:rPr>
            <w:t>Zakup oraz instalacja sprzętu i urządzeń łączności radiowej dla 25 Stacji Przemiennikowych na potrzeby systemu Państwowego Ratownictwa Medycznego.</w:t>
          </w:r>
        </w:sdtContent>
      </w:sdt>
      <w:r w:rsidRPr="00B35C0D">
        <w:rPr>
          <w:rFonts w:ascii="Arial" w:eastAsia="Calibri" w:hAnsi="Arial" w:cs="Arial"/>
          <w:b/>
        </w:rPr>
        <w:t xml:space="preserve">, Znak: </w:t>
      </w:r>
      <w:sdt>
        <w:sdtPr>
          <w:rPr>
            <w:rFonts w:ascii="Arial" w:eastAsia="Calibri" w:hAnsi="Arial" w:cs="Arial"/>
            <w:b/>
          </w:rPr>
          <w:alias w:val="Stan"/>
          <w:tag w:val=""/>
          <w:id w:val="-2095858017"/>
          <w:placeholder>
            <w:docPart w:val="ED43C8D42FC94C349AF3AAF628DD196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1C4362">
            <w:rPr>
              <w:rFonts w:ascii="Arial" w:eastAsia="Calibri" w:hAnsi="Arial" w:cs="Arial"/>
              <w:b/>
            </w:rPr>
            <w:t>BOU-V.272.12.2026</w:t>
          </w:r>
        </w:sdtContent>
      </w:sdt>
      <w:r w:rsidRPr="00B35C0D">
        <w:rPr>
          <w:rFonts w:ascii="Arial" w:eastAsia="Calibri" w:hAnsi="Arial" w:cs="Arial"/>
          <w:i/>
        </w:rPr>
        <w:t xml:space="preserve"> </w:t>
      </w:r>
      <w:r w:rsidRPr="00B35C0D">
        <w:rPr>
          <w:rFonts w:ascii="Arial" w:eastAsia="Calibri" w:hAnsi="Arial" w:cs="Arial"/>
        </w:rPr>
        <w:t xml:space="preserve">prowadzonego przez </w:t>
      </w:r>
      <w:r w:rsidR="007465D7" w:rsidRPr="00B35C0D">
        <w:rPr>
          <w:rFonts w:ascii="Arial" w:eastAsia="Calibri" w:hAnsi="Arial" w:cs="Arial"/>
        </w:rPr>
        <w:t xml:space="preserve">Skarb Państwa </w:t>
      </w:r>
      <w:r w:rsidR="00EB062F" w:rsidRPr="00B35C0D">
        <w:rPr>
          <w:rFonts w:ascii="Arial" w:eastAsia="Calibri" w:hAnsi="Arial" w:cs="Arial"/>
        </w:rPr>
        <w:t>reprezentowany przez</w:t>
      </w:r>
      <w:r w:rsidR="007465D7" w:rsidRPr="00B35C0D">
        <w:rPr>
          <w:rFonts w:ascii="Arial" w:eastAsia="Calibri" w:hAnsi="Arial" w:cs="Arial"/>
        </w:rPr>
        <w:t xml:space="preserve"> Wojewodę Mazowieckiego</w:t>
      </w:r>
      <w:r w:rsidRPr="00B35C0D">
        <w:rPr>
          <w:rFonts w:ascii="Arial" w:eastAsia="Calibri" w:hAnsi="Arial" w:cs="Arial"/>
          <w:i/>
        </w:rPr>
        <w:t xml:space="preserve">, </w:t>
      </w:r>
      <w:r w:rsidRPr="00B35C0D">
        <w:rPr>
          <w:rFonts w:ascii="Arial" w:eastAsia="Calibri" w:hAnsi="Arial" w:cs="Arial"/>
        </w:rPr>
        <w:t>oświadczam, co następuje:</w:t>
      </w:r>
    </w:p>
    <w:p w14:paraId="2EDEC625" w14:textId="337CE9DB" w:rsidR="00146277" w:rsidRPr="00B35C0D" w:rsidRDefault="003D1896" w:rsidP="00B35C0D">
      <w:pPr>
        <w:shd w:val="clear" w:color="auto" w:fill="BFBFBF"/>
        <w:spacing w:before="360" w:after="0" w:line="360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I. </w:t>
      </w:r>
      <w:r w:rsidR="00146277" w:rsidRPr="00B35C0D">
        <w:rPr>
          <w:rFonts w:ascii="Arial" w:eastAsia="Calibri" w:hAnsi="Arial" w:cs="Arial"/>
          <w:b/>
        </w:rPr>
        <w:t>OŚWIADCZENIA DOTYCZĄCE WYKONAWCY:</w:t>
      </w:r>
    </w:p>
    <w:p w14:paraId="33643C34" w14:textId="77777777" w:rsidR="00146277" w:rsidRPr="00B35C0D" w:rsidRDefault="00146277" w:rsidP="00B35C0D">
      <w:pPr>
        <w:numPr>
          <w:ilvl w:val="0"/>
          <w:numId w:val="16"/>
        </w:numPr>
        <w:spacing w:before="360" w:after="0" w:line="360" w:lineRule="auto"/>
        <w:contextualSpacing/>
        <w:rPr>
          <w:rFonts w:ascii="Arial" w:eastAsia="Calibri" w:hAnsi="Arial" w:cs="Arial"/>
          <w:b/>
          <w:bCs/>
        </w:rPr>
      </w:pPr>
      <w:r w:rsidRPr="00B35C0D">
        <w:rPr>
          <w:rFonts w:ascii="Arial" w:eastAsia="Calibri" w:hAnsi="Arial" w:cs="Arial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</w:t>
      </w:r>
      <w:r w:rsidRPr="00B35C0D">
        <w:rPr>
          <w:rFonts w:ascii="Arial" w:eastAsia="Calibri" w:hAnsi="Arial" w:cs="Arial"/>
        </w:rPr>
        <w:lastRenderedPageBreak/>
        <w:t>rozporządzenia (UE) nr 833/2014 dotyczącego środków ograniczających w związku z działaniami Rosji destabilizującymi sytuację na Ukrainie (Dz. Urz. UE nr L 111 z 8.4.2022, str. 1), dalej: rozporządzenie 2022/576.</w:t>
      </w:r>
      <w:r w:rsidRPr="00B35C0D">
        <w:rPr>
          <w:rFonts w:ascii="Arial" w:eastAsia="Calibri" w:hAnsi="Arial" w:cs="Arial"/>
          <w:vertAlign w:val="superscript"/>
        </w:rPr>
        <w:footnoteReference w:id="9"/>
      </w:r>
    </w:p>
    <w:p w14:paraId="27666AAA" w14:textId="70724024" w:rsidR="00146277" w:rsidRPr="00B07A80" w:rsidRDefault="00146277" w:rsidP="00B35C0D">
      <w:pPr>
        <w:numPr>
          <w:ilvl w:val="0"/>
          <w:numId w:val="16"/>
        </w:numPr>
        <w:spacing w:after="0" w:line="360" w:lineRule="auto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 xml:space="preserve">Oświadczam, że nie zachodzą w stosunku do mnie przesłanki wykluczenia z postępowania na podstawie art. </w:t>
      </w:r>
      <w:r w:rsidRPr="00B07A80">
        <w:rPr>
          <w:rFonts w:ascii="Arial" w:eastAsia="Calibri" w:hAnsi="Arial" w:cs="Arial"/>
        </w:rPr>
        <w:t>7 ust. 1 ustawy z dnia 13 kwietnia 2022 r. o szczególnych rozwiązaniach w zakresie przeciwdziałania wspieraniu agresji na Ukrainę oraz służących ochronie bezpieczeństwa narodowego</w:t>
      </w:r>
      <w:r w:rsidR="003D1896">
        <w:rPr>
          <w:rFonts w:ascii="Arial" w:eastAsia="Calibri" w:hAnsi="Arial" w:cs="Arial"/>
        </w:rPr>
        <w:t>.</w:t>
      </w:r>
      <w:r w:rsidRPr="00B07A80">
        <w:rPr>
          <w:rFonts w:ascii="Arial" w:eastAsia="Calibri" w:hAnsi="Arial" w:cs="Arial"/>
          <w:vertAlign w:val="superscript"/>
        </w:rPr>
        <w:footnoteReference w:id="10"/>
      </w:r>
    </w:p>
    <w:p w14:paraId="664D6F7A" w14:textId="6DA4F568" w:rsidR="00146277" w:rsidRPr="00B35C0D" w:rsidRDefault="003D1896" w:rsidP="00B35C0D">
      <w:pPr>
        <w:shd w:val="clear" w:color="auto" w:fill="BFBFBF"/>
        <w:spacing w:before="240" w:after="120" w:line="360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II. </w:t>
      </w:r>
      <w:r w:rsidR="00146277" w:rsidRPr="00B35C0D">
        <w:rPr>
          <w:rFonts w:ascii="Arial" w:eastAsia="Calibri" w:hAnsi="Arial" w:cs="Arial"/>
          <w:b/>
        </w:rPr>
        <w:t xml:space="preserve">OŚWIADCZENIE DOTYCZĄCE </w:t>
      </w:r>
      <w:r w:rsidR="000306B0">
        <w:rPr>
          <w:rFonts w:ascii="Arial" w:eastAsia="Calibri" w:hAnsi="Arial" w:cs="Arial"/>
          <w:b/>
        </w:rPr>
        <w:t xml:space="preserve">PODMIOTU TRZECIEGO, </w:t>
      </w:r>
      <w:r w:rsidR="00146277" w:rsidRPr="00B35C0D">
        <w:rPr>
          <w:rFonts w:ascii="Arial" w:eastAsia="Calibri" w:hAnsi="Arial" w:cs="Arial"/>
          <w:b/>
        </w:rPr>
        <w:t>PODWYKONAWCY,</w:t>
      </w:r>
      <w:r w:rsidR="000306B0">
        <w:rPr>
          <w:rFonts w:ascii="Arial" w:eastAsia="Calibri" w:hAnsi="Arial" w:cs="Arial"/>
          <w:b/>
        </w:rPr>
        <w:t xml:space="preserve"> DOSTAWCY</w:t>
      </w:r>
      <w:r w:rsidR="00146277" w:rsidRPr="00B35C0D">
        <w:rPr>
          <w:rFonts w:ascii="Arial" w:eastAsia="Calibri" w:hAnsi="Arial" w:cs="Arial"/>
          <w:b/>
        </w:rPr>
        <w:t xml:space="preserve"> NA KTÓREGO PRZYPADA PONAD 10% WARTOŚCI ZAMÓWIENIA:</w:t>
      </w:r>
    </w:p>
    <w:p w14:paraId="64022DFF" w14:textId="638C558A" w:rsidR="00146277" w:rsidRPr="00B35C0D" w:rsidRDefault="00146277" w:rsidP="00B35C0D">
      <w:pPr>
        <w:spacing w:after="0" w:line="360" w:lineRule="auto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>Oświadczam, że</w:t>
      </w:r>
      <w:r w:rsidR="003D1896">
        <w:rPr>
          <w:rFonts w:ascii="Arial" w:eastAsia="Calibri" w:hAnsi="Arial" w:cs="Arial"/>
        </w:rPr>
        <w:t xml:space="preserve"> zamówienie będzie realizowane z udziałem następujących </w:t>
      </w:r>
      <w:r w:rsidRPr="00B07A80">
        <w:rPr>
          <w:rFonts w:ascii="Arial" w:eastAsia="Calibri" w:hAnsi="Arial" w:cs="Arial"/>
          <w:i/>
        </w:rPr>
        <w:t>podmiot</w:t>
      </w:r>
      <w:r w:rsidR="003D1896" w:rsidRPr="00B07A80">
        <w:rPr>
          <w:rFonts w:ascii="Arial" w:eastAsia="Calibri" w:hAnsi="Arial" w:cs="Arial"/>
          <w:i/>
        </w:rPr>
        <w:t>ów trzecich</w:t>
      </w:r>
      <w:r w:rsidR="003D1896">
        <w:rPr>
          <w:rFonts w:ascii="Arial" w:eastAsia="Calibri" w:hAnsi="Arial" w:cs="Arial"/>
          <w:i/>
        </w:rPr>
        <w:t>**</w:t>
      </w:r>
      <w:r w:rsidR="003D1896" w:rsidRPr="00B07A80">
        <w:rPr>
          <w:rFonts w:ascii="Arial" w:eastAsia="Calibri" w:hAnsi="Arial" w:cs="Arial"/>
          <w:i/>
        </w:rPr>
        <w:t>, podwykonawców</w:t>
      </w:r>
      <w:r w:rsidR="003D1896">
        <w:rPr>
          <w:rFonts w:ascii="Arial" w:eastAsia="Calibri" w:hAnsi="Arial" w:cs="Arial"/>
          <w:i/>
        </w:rPr>
        <w:t>**</w:t>
      </w:r>
      <w:r w:rsidRPr="00B07A80">
        <w:rPr>
          <w:rFonts w:ascii="Arial" w:eastAsia="Calibri" w:hAnsi="Arial" w:cs="Arial"/>
          <w:i/>
        </w:rPr>
        <w:t>,</w:t>
      </w:r>
      <w:r w:rsidR="003D1896" w:rsidRPr="00B07A80">
        <w:rPr>
          <w:rFonts w:ascii="Arial" w:eastAsia="Calibri" w:hAnsi="Arial" w:cs="Arial"/>
          <w:i/>
        </w:rPr>
        <w:t xml:space="preserve"> dostawców</w:t>
      </w:r>
      <w:r w:rsidR="003D1896">
        <w:rPr>
          <w:rFonts w:ascii="Arial" w:eastAsia="Calibri" w:hAnsi="Arial" w:cs="Arial"/>
          <w:i/>
        </w:rPr>
        <w:t>**</w:t>
      </w:r>
      <w:r w:rsidRPr="00B35C0D">
        <w:rPr>
          <w:rFonts w:ascii="Arial" w:eastAsia="Calibri" w:hAnsi="Arial" w:cs="Arial"/>
        </w:rPr>
        <w:t>, na którego przypada ponad 10% wartości zamówienia: …………………………………………………………………………………………</w:t>
      </w:r>
      <w:proofErr w:type="gramStart"/>
      <w:r w:rsidRPr="00B35C0D">
        <w:rPr>
          <w:rFonts w:ascii="Arial" w:eastAsia="Calibri" w:hAnsi="Arial" w:cs="Arial"/>
        </w:rPr>
        <w:t>…….</w:t>
      </w:r>
      <w:proofErr w:type="gramEnd"/>
      <w:r w:rsidRPr="00B35C0D">
        <w:rPr>
          <w:rFonts w:ascii="Arial" w:eastAsia="Calibri" w:hAnsi="Arial" w:cs="Arial"/>
        </w:rPr>
        <w:t xml:space="preserve">………..…. </w:t>
      </w:r>
      <w:r w:rsidRPr="00B35C0D">
        <w:rPr>
          <w:rFonts w:ascii="Arial" w:eastAsia="Calibri" w:hAnsi="Arial" w:cs="Arial"/>
          <w:i/>
        </w:rPr>
        <w:t>(podać pełną nazwę/firmę, adres, a także w zależności od podmiotu: NIP</w:t>
      </w:r>
      <w:r w:rsidR="003D1896">
        <w:rPr>
          <w:rFonts w:ascii="Arial" w:eastAsia="Calibri" w:hAnsi="Arial" w:cs="Arial"/>
          <w:i/>
        </w:rPr>
        <w:t>/</w:t>
      </w:r>
      <w:r w:rsidRPr="00B35C0D">
        <w:rPr>
          <w:rFonts w:ascii="Arial" w:eastAsia="Calibri" w:hAnsi="Arial" w:cs="Arial"/>
          <w:i/>
        </w:rPr>
        <w:t>KRS/</w:t>
      </w:r>
      <w:proofErr w:type="spellStart"/>
      <w:r w:rsidRPr="00B35C0D">
        <w:rPr>
          <w:rFonts w:ascii="Arial" w:eastAsia="Calibri" w:hAnsi="Arial" w:cs="Arial"/>
          <w:i/>
        </w:rPr>
        <w:t>CEiDG</w:t>
      </w:r>
      <w:proofErr w:type="spellEnd"/>
      <w:r w:rsidRPr="00B35C0D">
        <w:rPr>
          <w:rFonts w:ascii="Arial" w:eastAsia="Calibri" w:hAnsi="Arial" w:cs="Arial"/>
          <w:i/>
        </w:rPr>
        <w:t>)</w:t>
      </w:r>
      <w:r w:rsidRPr="00B35C0D">
        <w:rPr>
          <w:rFonts w:ascii="Arial" w:eastAsia="Calibri" w:hAnsi="Arial" w:cs="Arial"/>
        </w:rPr>
        <w:t>,</w:t>
      </w:r>
      <w:r w:rsidRPr="00B35C0D">
        <w:rPr>
          <w:rFonts w:ascii="Arial" w:eastAsia="Calibri" w:hAnsi="Arial" w:cs="Arial"/>
        </w:rPr>
        <w:br/>
      </w:r>
      <w:r w:rsidR="003D1896">
        <w:rPr>
          <w:rFonts w:ascii="Arial" w:eastAsia="Calibri" w:hAnsi="Arial" w:cs="Arial"/>
        </w:rPr>
        <w:t>w</w:t>
      </w:r>
      <w:r w:rsidR="003D1896" w:rsidRPr="003D1896">
        <w:rPr>
          <w:rFonts w:ascii="Arial" w:eastAsia="Calibri" w:hAnsi="Arial" w:cs="Arial"/>
        </w:rPr>
        <w:t xml:space="preserve">raz z niniejszym oświadczeniem własnym, przedkładam oświadczenie ww. podmiotu </w:t>
      </w:r>
      <w:r w:rsidR="003D1896" w:rsidRPr="003D1896">
        <w:rPr>
          <w:rFonts w:ascii="Arial" w:eastAsia="Calibri" w:hAnsi="Arial" w:cs="Arial"/>
        </w:rPr>
        <w:lastRenderedPageBreak/>
        <w:t xml:space="preserve">trzeciego**/podwykonawcy**/dostawcy** w zakresie art. 5K </w:t>
      </w:r>
      <w:r w:rsidR="003D1896">
        <w:rPr>
          <w:rFonts w:ascii="Arial" w:eastAsia="Calibri" w:hAnsi="Arial" w:cs="Arial"/>
        </w:rPr>
        <w:t xml:space="preserve">zawierające oświadczenie z sekcji I. </w:t>
      </w:r>
    </w:p>
    <w:p w14:paraId="668654AD" w14:textId="031A9C42" w:rsidR="00146277" w:rsidRPr="00B35C0D" w:rsidRDefault="003D1896" w:rsidP="00B35C0D">
      <w:pPr>
        <w:shd w:val="clear" w:color="auto" w:fill="BFBFBF"/>
        <w:spacing w:before="240" w:after="0" w:line="360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III. </w:t>
      </w:r>
      <w:r w:rsidR="00146277" w:rsidRPr="00B35C0D">
        <w:rPr>
          <w:rFonts w:ascii="Arial" w:eastAsia="Calibri" w:hAnsi="Arial" w:cs="Arial"/>
          <w:b/>
        </w:rPr>
        <w:t>OŚWIADCZENIE DOTYCZĄCE PODANYCH INFORMACJI:</w:t>
      </w:r>
    </w:p>
    <w:p w14:paraId="4A6B6D27" w14:textId="77777777" w:rsidR="00146277" w:rsidRPr="00B35C0D" w:rsidRDefault="00146277" w:rsidP="00B35C0D">
      <w:pPr>
        <w:spacing w:after="0" w:line="360" w:lineRule="auto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 xml:space="preserve">Oświadczam, że wszystkie informacje podane w powyższych oświadczeniach są aktualne </w:t>
      </w:r>
      <w:r w:rsidRPr="00B35C0D">
        <w:rPr>
          <w:rFonts w:ascii="Arial" w:eastAsia="Calibri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647581F" w14:textId="46AFBC4F" w:rsidR="00146277" w:rsidRPr="00B35C0D" w:rsidRDefault="003D1896" w:rsidP="00B35C0D">
      <w:pPr>
        <w:shd w:val="clear" w:color="auto" w:fill="BFBFBF"/>
        <w:spacing w:after="120" w:line="360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IV. </w:t>
      </w:r>
      <w:r w:rsidR="00146277" w:rsidRPr="00B35C0D">
        <w:rPr>
          <w:rFonts w:ascii="Arial" w:eastAsia="Calibri" w:hAnsi="Arial" w:cs="Arial"/>
          <w:b/>
        </w:rPr>
        <w:t>INFORMACJA DOTYCZĄCA DOSTĘPU DO PODMIOTOWYCH ŚRODKÓW DOWODOWYCH:</w:t>
      </w:r>
    </w:p>
    <w:p w14:paraId="4A0C66C4" w14:textId="77777777" w:rsidR="00146277" w:rsidRPr="00B35C0D" w:rsidRDefault="00146277" w:rsidP="00B35C0D">
      <w:pPr>
        <w:spacing w:after="120" w:line="360" w:lineRule="auto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>Wskazuję następujące podmiotowe środki dowodowe, które można uzyskać za pomocą bezpłatnych i ogólnodostępnych baz danych, oraz dane umożliwiające dostęp do tych środków:</w:t>
      </w:r>
      <w:r w:rsidRPr="00B35C0D">
        <w:rPr>
          <w:rFonts w:ascii="Arial" w:eastAsia="Calibri" w:hAnsi="Arial" w:cs="Arial"/>
        </w:rPr>
        <w:br/>
        <w:t>1) .................................................................................................................................................</w:t>
      </w:r>
    </w:p>
    <w:p w14:paraId="58CF4E4F" w14:textId="77777777" w:rsidR="00146277" w:rsidRPr="00B35C0D" w:rsidRDefault="00146277" w:rsidP="00B35C0D">
      <w:pPr>
        <w:spacing w:after="0" w:line="360" w:lineRule="auto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  <w:i/>
        </w:rPr>
        <w:t>(wskazać podmiotowy środek dowodowy, adres internetowy, wydający urząd lub organ, dokładne dane referencyjne dokumentacji)</w:t>
      </w:r>
    </w:p>
    <w:p w14:paraId="23FC1620" w14:textId="77777777" w:rsidR="00146277" w:rsidRPr="00B35C0D" w:rsidRDefault="00146277" w:rsidP="00B35C0D">
      <w:pPr>
        <w:spacing w:after="0" w:line="360" w:lineRule="auto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>2) ....................................................................................................................................................</w:t>
      </w:r>
    </w:p>
    <w:p w14:paraId="18E992E8" w14:textId="77777777" w:rsidR="00146277" w:rsidRPr="00B35C0D" w:rsidRDefault="00146277" w:rsidP="00B35C0D">
      <w:pPr>
        <w:spacing w:after="0" w:line="360" w:lineRule="auto"/>
        <w:rPr>
          <w:rFonts w:ascii="Arial" w:eastAsia="Calibri" w:hAnsi="Arial" w:cs="Arial"/>
          <w:i/>
        </w:rPr>
      </w:pPr>
      <w:r w:rsidRPr="00B35C0D">
        <w:rPr>
          <w:rFonts w:ascii="Arial" w:eastAsia="Calibri" w:hAnsi="Arial" w:cs="Arial"/>
          <w:i/>
        </w:rPr>
        <w:t>(wskazać podmiotowy środek dowodowy, adres internetowy, wydający urząd lub organ, dokładne dane referencyjne dokumentacji)</w:t>
      </w:r>
    </w:p>
    <w:p w14:paraId="53B59A7C" w14:textId="77777777" w:rsidR="00146277" w:rsidRPr="00B35C0D" w:rsidRDefault="00146277" w:rsidP="00B35C0D">
      <w:pPr>
        <w:spacing w:after="0" w:line="360" w:lineRule="auto"/>
        <w:rPr>
          <w:rFonts w:ascii="Arial" w:eastAsia="Calibri" w:hAnsi="Arial" w:cs="Arial"/>
          <w:i/>
        </w:rPr>
      </w:pPr>
    </w:p>
    <w:p w14:paraId="14C16C2D" w14:textId="5152F43E" w:rsidR="001665BD" w:rsidRPr="00B35C0D" w:rsidRDefault="00146277" w:rsidP="00B35C0D">
      <w:pPr>
        <w:spacing w:line="360" w:lineRule="auto"/>
        <w:rPr>
          <w:rFonts w:ascii="Arial" w:eastAsia="Calibri" w:hAnsi="Arial" w:cs="Arial"/>
          <w:i/>
        </w:rPr>
      </w:pPr>
      <w:r w:rsidRPr="00B35C0D">
        <w:rPr>
          <w:rFonts w:ascii="Arial" w:eastAsia="Calibri" w:hAnsi="Arial" w:cs="Arial"/>
          <w:i/>
        </w:rPr>
        <w:t>/wymagany kwalifikowany podpis elektroniczny/</w:t>
      </w:r>
      <w:r w:rsidR="001665BD" w:rsidRPr="00B35C0D">
        <w:rPr>
          <w:rFonts w:ascii="Arial" w:eastAsia="Calibri" w:hAnsi="Arial" w:cs="Arial"/>
          <w:i/>
        </w:rPr>
        <w:br w:type="page"/>
      </w:r>
    </w:p>
    <w:p w14:paraId="68763F2A" w14:textId="77777777" w:rsidR="001665BD" w:rsidRPr="00B35C0D" w:rsidRDefault="001665BD" w:rsidP="00B35C0D">
      <w:pPr>
        <w:spacing w:after="0" w:line="360" w:lineRule="auto"/>
        <w:rPr>
          <w:rFonts w:ascii="Arial" w:eastAsia="Calibri" w:hAnsi="Arial" w:cs="Arial"/>
          <w:b/>
          <w:bCs/>
          <w:i/>
        </w:rPr>
      </w:pPr>
      <w:r w:rsidRPr="00B35C0D">
        <w:rPr>
          <w:rFonts w:ascii="Arial" w:eastAsia="Calibri" w:hAnsi="Arial" w:cs="Arial"/>
          <w:b/>
          <w:bCs/>
          <w:i/>
        </w:rPr>
        <w:lastRenderedPageBreak/>
        <w:t>Załącznik nr 6a do SWZ</w:t>
      </w:r>
    </w:p>
    <w:p w14:paraId="1B620BFF" w14:textId="77777777" w:rsidR="001665BD" w:rsidRPr="00B35C0D" w:rsidRDefault="001665BD" w:rsidP="00B35C0D">
      <w:pPr>
        <w:spacing w:after="0" w:line="360" w:lineRule="auto"/>
        <w:rPr>
          <w:rFonts w:ascii="Arial" w:eastAsia="Calibri" w:hAnsi="Arial" w:cs="Arial"/>
          <w:bCs/>
          <w:i/>
        </w:rPr>
      </w:pPr>
      <w:r w:rsidRPr="00B35C0D">
        <w:rPr>
          <w:rFonts w:ascii="Arial" w:eastAsia="Calibri" w:hAnsi="Arial" w:cs="Arial"/>
          <w:bCs/>
          <w:i/>
        </w:rPr>
        <w:t>/</w:t>
      </w:r>
      <w:r w:rsidRPr="00B35C0D">
        <w:rPr>
          <w:rFonts w:ascii="Arial" w:hAnsi="Arial" w:cs="Arial"/>
          <w:bCs/>
          <w:i/>
        </w:rPr>
        <w:t xml:space="preserve"> </w:t>
      </w:r>
      <w:r w:rsidRPr="00B35C0D">
        <w:rPr>
          <w:rFonts w:ascii="Arial" w:eastAsia="Calibri" w:hAnsi="Arial" w:cs="Arial"/>
          <w:bCs/>
          <w:i/>
        </w:rPr>
        <w:t>składany wraz z ofertą</w:t>
      </w:r>
      <w:r w:rsidRPr="00B35C0D" w:rsidDel="001A3C66">
        <w:rPr>
          <w:rFonts w:ascii="Arial" w:eastAsia="Calibri" w:hAnsi="Arial" w:cs="Arial"/>
          <w:bCs/>
          <w:i/>
        </w:rPr>
        <w:t xml:space="preserve"> </w:t>
      </w:r>
      <w:r w:rsidRPr="00B35C0D">
        <w:rPr>
          <w:rFonts w:ascii="Arial" w:eastAsia="Calibri" w:hAnsi="Arial" w:cs="Arial"/>
          <w:bCs/>
          <w:i/>
        </w:rPr>
        <w:t>/</w:t>
      </w:r>
    </w:p>
    <w:p w14:paraId="1B72F208" w14:textId="77777777" w:rsidR="001665BD" w:rsidRPr="00B35C0D" w:rsidRDefault="001665BD" w:rsidP="00B35C0D">
      <w:pPr>
        <w:spacing w:line="360" w:lineRule="auto"/>
        <w:ind w:left="5954"/>
        <w:rPr>
          <w:rFonts w:ascii="Arial" w:eastAsia="Calibri" w:hAnsi="Arial" w:cs="Arial"/>
          <w:i/>
        </w:rPr>
      </w:pPr>
    </w:p>
    <w:p w14:paraId="23BBDFD2" w14:textId="77777777" w:rsidR="001665BD" w:rsidRPr="00B35C0D" w:rsidRDefault="001665BD" w:rsidP="00B35C0D">
      <w:pPr>
        <w:spacing w:after="0" w:line="360" w:lineRule="auto"/>
        <w:ind w:right="4536"/>
        <w:rPr>
          <w:rFonts w:ascii="Arial" w:eastAsia="Calibri" w:hAnsi="Arial" w:cs="Arial"/>
          <w:b/>
        </w:rPr>
      </w:pPr>
      <w:r w:rsidRPr="00B35C0D">
        <w:rPr>
          <w:rFonts w:ascii="Arial" w:eastAsia="Calibri" w:hAnsi="Arial" w:cs="Arial"/>
          <w:b/>
        </w:rPr>
        <w:t>Podmiot udostępniający zasoby:</w:t>
      </w:r>
    </w:p>
    <w:p w14:paraId="798636A1" w14:textId="77777777" w:rsidR="001665BD" w:rsidRPr="00B35C0D" w:rsidRDefault="001665BD" w:rsidP="00B35C0D">
      <w:pPr>
        <w:spacing w:after="0" w:line="360" w:lineRule="auto"/>
        <w:ind w:right="4536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>………………………………………………………………………………</w:t>
      </w:r>
    </w:p>
    <w:p w14:paraId="2CEAB94C" w14:textId="77777777" w:rsidR="001665BD" w:rsidRPr="00B35C0D" w:rsidRDefault="001665BD" w:rsidP="00B35C0D">
      <w:pPr>
        <w:spacing w:line="360" w:lineRule="auto"/>
        <w:ind w:right="4536"/>
        <w:rPr>
          <w:rFonts w:ascii="Arial" w:eastAsia="Calibri" w:hAnsi="Arial" w:cs="Arial"/>
          <w:i/>
        </w:rPr>
      </w:pPr>
      <w:r w:rsidRPr="00B35C0D">
        <w:rPr>
          <w:rFonts w:ascii="Arial" w:eastAsia="Calibri" w:hAnsi="Arial" w:cs="Arial"/>
          <w:i/>
        </w:rPr>
        <w:t>(pełna nazwa/firma, adres, w zależności od podmiotu: NIP/PESEL, KRS/</w:t>
      </w:r>
      <w:proofErr w:type="spellStart"/>
      <w:r w:rsidRPr="00B35C0D">
        <w:rPr>
          <w:rFonts w:ascii="Arial" w:eastAsia="Calibri" w:hAnsi="Arial" w:cs="Arial"/>
          <w:i/>
        </w:rPr>
        <w:t>CEiDG</w:t>
      </w:r>
      <w:proofErr w:type="spellEnd"/>
      <w:r w:rsidRPr="00B35C0D">
        <w:rPr>
          <w:rFonts w:ascii="Arial" w:eastAsia="Calibri" w:hAnsi="Arial" w:cs="Arial"/>
          <w:i/>
        </w:rPr>
        <w:t>)</w:t>
      </w:r>
    </w:p>
    <w:p w14:paraId="43D3675C" w14:textId="77777777" w:rsidR="001665BD" w:rsidRPr="00B35C0D" w:rsidRDefault="001665BD" w:rsidP="00B35C0D">
      <w:pPr>
        <w:spacing w:after="0" w:line="360" w:lineRule="auto"/>
        <w:ind w:right="4536"/>
        <w:rPr>
          <w:rFonts w:ascii="Arial" w:eastAsia="Calibri" w:hAnsi="Arial" w:cs="Arial"/>
          <w:u w:val="single"/>
        </w:rPr>
      </w:pPr>
      <w:r w:rsidRPr="00B35C0D">
        <w:rPr>
          <w:rFonts w:ascii="Arial" w:eastAsia="Calibri" w:hAnsi="Arial" w:cs="Arial"/>
          <w:u w:val="single"/>
        </w:rPr>
        <w:t>reprezentowany przez:</w:t>
      </w:r>
    </w:p>
    <w:p w14:paraId="20310A97" w14:textId="77777777" w:rsidR="001665BD" w:rsidRPr="00B35C0D" w:rsidRDefault="001665BD" w:rsidP="00B35C0D">
      <w:pPr>
        <w:spacing w:after="0" w:line="360" w:lineRule="auto"/>
        <w:ind w:right="4536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>………………………………………………………………………………</w:t>
      </w:r>
    </w:p>
    <w:p w14:paraId="1470185A" w14:textId="77777777" w:rsidR="001665BD" w:rsidRPr="00B35C0D" w:rsidRDefault="001665BD" w:rsidP="00B35C0D">
      <w:pPr>
        <w:spacing w:after="0" w:line="360" w:lineRule="auto"/>
        <w:ind w:right="4536"/>
        <w:rPr>
          <w:rFonts w:ascii="Arial" w:eastAsia="Calibri" w:hAnsi="Arial" w:cs="Arial"/>
          <w:i/>
        </w:rPr>
      </w:pPr>
      <w:r w:rsidRPr="00B35C0D">
        <w:rPr>
          <w:rFonts w:ascii="Arial" w:eastAsia="Calibri" w:hAnsi="Arial" w:cs="Arial"/>
          <w:i/>
        </w:rPr>
        <w:t>(imię, nazwisko, stanowisko/podstawa do reprezentacji)</w:t>
      </w:r>
    </w:p>
    <w:p w14:paraId="2B62F1D7" w14:textId="77777777" w:rsidR="001665BD" w:rsidRPr="00B35C0D" w:rsidRDefault="001665BD" w:rsidP="00B35C0D">
      <w:pPr>
        <w:spacing w:before="240" w:after="120" w:line="360" w:lineRule="auto"/>
        <w:rPr>
          <w:rFonts w:ascii="Arial" w:eastAsia="Calibri" w:hAnsi="Arial" w:cs="Arial"/>
          <w:b/>
          <w:u w:val="single"/>
        </w:rPr>
      </w:pPr>
      <w:r w:rsidRPr="00B35C0D">
        <w:rPr>
          <w:rFonts w:ascii="Arial" w:eastAsia="Calibri" w:hAnsi="Arial" w:cs="Arial"/>
          <w:b/>
          <w:u w:val="single"/>
        </w:rPr>
        <w:t xml:space="preserve">Oświadczenia podmiotu udostępniającego zasoby </w:t>
      </w:r>
    </w:p>
    <w:p w14:paraId="0DE480FA" w14:textId="77777777" w:rsidR="001665BD" w:rsidRPr="00B35C0D" w:rsidRDefault="001665BD" w:rsidP="00B35C0D">
      <w:pPr>
        <w:spacing w:before="120" w:after="0" w:line="360" w:lineRule="auto"/>
        <w:rPr>
          <w:rFonts w:ascii="Arial" w:eastAsia="Calibri" w:hAnsi="Arial" w:cs="Arial"/>
          <w:b/>
          <w:caps/>
          <w:u w:val="single"/>
        </w:rPr>
      </w:pPr>
      <w:r w:rsidRPr="00B35C0D">
        <w:rPr>
          <w:rFonts w:ascii="Arial" w:eastAsia="Calibri" w:hAnsi="Arial" w:cs="Arial"/>
          <w:b/>
          <w:u w:val="single"/>
        </w:rPr>
        <w:t xml:space="preserve">DOTYCZĄCE PRZESŁANEK WYKLUCZENIA Z ART. 5K ROZPORZĄDZENIA 833/2014 ORAZ ART. 7 UST. 1 USTAWY </w:t>
      </w:r>
      <w:r w:rsidRPr="00B35C0D">
        <w:rPr>
          <w:rFonts w:ascii="Arial" w:eastAsia="Calibri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234AF52" w14:textId="77777777" w:rsidR="001665BD" w:rsidRPr="00B35C0D" w:rsidRDefault="001665BD" w:rsidP="00B35C0D">
      <w:pPr>
        <w:spacing w:before="120" w:after="0" w:line="360" w:lineRule="auto"/>
        <w:rPr>
          <w:rFonts w:ascii="Arial" w:eastAsia="Calibri" w:hAnsi="Arial" w:cs="Arial"/>
          <w:b/>
          <w:u w:val="single"/>
        </w:rPr>
      </w:pPr>
      <w:r w:rsidRPr="00B35C0D">
        <w:rPr>
          <w:rFonts w:ascii="Arial" w:eastAsia="Calibri" w:hAnsi="Arial" w:cs="Arial"/>
          <w:b/>
        </w:rPr>
        <w:t xml:space="preserve">składane na podstawie art. 125 ust. 5 ustawy </w:t>
      </w:r>
    </w:p>
    <w:p w14:paraId="0A368E9F" w14:textId="778401C3" w:rsidR="001665BD" w:rsidRPr="00B35C0D" w:rsidRDefault="001665BD" w:rsidP="00B35C0D">
      <w:pPr>
        <w:spacing w:before="240" w:after="0" w:line="360" w:lineRule="auto"/>
        <w:ind w:firstLine="709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 xml:space="preserve">Na potrzeby postępowania o udzielenie zamówienia publicznego </w:t>
      </w:r>
      <w:r w:rsidRPr="00B35C0D">
        <w:rPr>
          <w:rFonts w:ascii="Arial" w:eastAsia="Calibri" w:hAnsi="Arial" w:cs="Arial"/>
        </w:rPr>
        <w:br/>
        <w:t xml:space="preserve">pn. </w:t>
      </w:r>
      <w:sdt>
        <w:sdtPr>
          <w:rPr>
            <w:rFonts w:ascii="Arial" w:eastAsia="Calibri" w:hAnsi="Arial" w:cs="Arial"/>
            <w:b/>
          </w:rPr>
          <w:alias w:val="Tytuł"/>
          <w:tag w:val=""/>
          <w:id w:val="1731200348"/>
          <w:placeholder>
            <w:docPart w:val="740C32126D5B4BDF95C8720D1306E1F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C4362">
            <w:rPr>
              <w:rFonts w:ascii="Arial" w:eastAsia="Calibri" w:hAnsi="Arial" w:cs="Arial"/>
              <w:b/>
            </w:rPr>
            <w:t>Zakup oraz instalacja sprzętu i urządzeń łączności radiowej dla 25 Stacji Przemiennikowych na potrzeby systemu Państwowego Ratownictwa Medycznego.</w:t>
          </w:r>
        </w:sdtContent>
      </w:sdt>
      <w:r w:rsidRPr="00B35C0D">
        <w:rPr>
          <w:rFonts w:ascii="Arial" w:eastAsia="Calibri" w:hAnsi="Arial" w:cs="Arial"/>
          <w:b/>
        </w:rPr>
        <w:t xml:space="preserve">, Znak: </w:t>
      </w:r>
      <w:sdt>
        <w:sdtPr>
          <w:rPr>
            <w:rFonts w:ascii="Arial" w:eastAsia="Calibri" w:hAnsi="Arial" w:cs="Arial"/>
            <w:b/>
          </w:rPr>
          <w:alias w:val="Stan"/>
          <w:tag w:val=""/>
          <w:id w:val="257411486"/>
          <w:placeholder>
            <w:docPart w:val="6C388353FF214CDB907EB58288E7E837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1C4362">
            <w:rPr>
              <w:rFonts w:ascii="Arial" w:eastAsia="Calibri" w:hAnsi="Arial" w:cs="Arial"/>
              <w:b/>
            </w:rPr>
            <w:t>BOU-V.272.12.2026</w:t>
          </w:r>
        </w:sdtContent>
      </w:sdt>
      <w:r w:rsidRPr="00B35C0D">
        <w:rPr>
          <w:rFonts w:ascii="Arial" w:eastAsia="Calibri" w:hAnsi="Arial" w:cs="Arial"/>
        </w:rPr>
        <w:t xml:space="preserve"> prowadzonego przez Skarb Państwa – Wojewodę Mazowieckiego</w:t>
      </w:r>
      <w:r w:rsidRPr="00B35C0D">
        <w:rPr>
          <w:rFonts w:ascii="Arial" w:eastAsia="Calibri" w:hAnsi="Arial" w:cs="Arial"/>
          <w:i/>
        </w:rPr>
        <w:t xml:space="preserve">, </w:t>
      </w:r>
      <w:r w:rsidRPr="00B35C0D">
        <w:rPr>
          <w:rFonts w:ascii="Arial" w:eastAsia="Calibri" w:hAnsi="Arial" w:cs="Arial"/>
        </w:rPr>
        <w:t>oświadczam, co następuje:</w:t>
      </w:r>
    </w:p>
    <w:p w14:paraId="6A0A1538" w14:textId="77777777" w:rsidR="001665BD" w:rsidRPr="00B35C0D" w:rsidRDefault="001665BD" w:rsidP="00B35C0D">
      <w:pPr>
        <w:shd w:val="clear" w:color="auto" w:fill="BFBFBF"/>
        <w:spacing w:before="360" w:after="0" w:line="360" w:lineRule="auto"/>
        <w:rPr>
          <w:rFonts w:ascii="Arial" w:eastAsia="Calibri" w:hAnsi="Arial" w:cs="Arial"/>
          <w:b/>
        </w:rPr>
      </w:pPr>
      <w:r w:rsidRPr="00B35C0D">
        <w:rPr>
          <w:rFonts w:ascii="Arial" w:eastAsia="Calibri" w:hAnsi="Arial" w:cs="Arial"/>
          <w:b/>
        </w:rPr>
        <w:t>OŚWIADCZENIA DOTYCZĄCE PODMIOTU UDOSTEPNIAJĄCEGO ZASOBY:</w:t>
      </w:r>
    </w:p>
    <w:p w14:paraId="1FDCECAC" w14:textId="77777777" w:rsidR="001665BD" w:rsidRPr="00B35C0D" w:rsidRDefault="001665BD" w:rsidP="00B35C0D">
      <w:pPr>
        <w:numPr>
          <w:ilvl w:val="0"/>
          <w:numId w:val="17"/>
        </w:numPr>
        <w:spacing w:before="360" w:after="0" w:line="360" w:lineRule="auto"/>
        <w:contextualSpacing/>
        <w:rPr>
          <w:rFonts w:ascii="Arial" w:eastAsia="Calibri" w:hAnsi="Arial" w:cs="Arial"/>
          <w:bCs/>
        </w:rPr>
      </w:pPr>
      <w:r w:rsidRPr="00B35C0D">
        <w:rPr>
          <w:rFonts w:ascii="Arial" w:eastAsia="Calibri" w:hAnsi="Arial" w:cs="Arial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r w:rsidRPr="00B35C0D">
        <w:rPr>
          <w:rFonts w:ascii="Arial" w:eastAsia="Calibri" w:hAnsi="Arial" w:cs="Arial"/>
        </w:rPr>
        <w:lastRenderedPageBreak/>
        <w:t>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35C0D">
        <w:rPr>
          <w:rFonts w:ascii="Arial" w:eastAsia="Calibri" w:hAnsi="Arial" w:cs="Arial"/>
          <w:vertAlign w:val="superscript"/>
        </w:rPr>
        <w:footnoteReference w:id="11"/>
      </w:r>
    </w:p>
    <w:p w14:paraId="79704877" w14:textId="77777777" w:rsidR="001665BD" w:rsidRPr="00B35C0D" w:rsidRDefault="001665BD" w:rsidP="00B35C0D">
      <w:pPr>
        <w:numPr>
          <w:ilvl w:val="0"/>
          <w:numId w:val="17"/>
        </w:numPr>
        <w:spacing w:after="0" w:line="360" w:lineRule="auto"/>
        <w:rPr>
          <w:rFonts w:ascii="Arial" w:eastAsia="Calibri" w:hAnsi="Arial" w:cs="Arial"/>
          <w:bCs/>
        </w:rPr>
      </w:pPr>
      <w:r w:rsidRPr="00B35C0D">
        <w:rPr>
          <w:rFonts w:ascii="Arial" w:eastAsia="Calibri" w:hAnsi="Arial" w:cs="Arial"/>
        </w:rPr>
        <w:t xml:space="preserve">Oświadczam, że nie zachodzą w stosunku do mnie przesłanki wykluczenia z postępowania na podstawie art. </w:t>
      </w:r>
      <w:r w:rsidRPr="00B35C0D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B35C0D">
        <w:rPr>
          <w:rFonts w:ascii="Arial" w:eastAsia="Calibri" w:hAnsi="Arial" w:cs="Arial"/>
          <w:color w:val="222222"/>
        </w:rPr>
        <w:t>z dnia 13 kwietnia 2022 r.</w:t>
      </w:r>
      <w:r w:rsidRPr="00B35C0D">
        <w:rPr>
          <w:rFonts w:ascii="Arial" w:eastAsia="Calibri" w:hAnsi="Arial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B35C0D">
        <w:rPr>
          <w:rFonts w:ascii="Arial" w:eastAsia="Calibri" w:hAnsi="Arial" w:cs="Arial"/>
          <w:color w:val="222222"/>
        </w:rPr>
        <w:t>(Dz. U. poz. 835)</w:t>
      </w:r>
      <w:r w:rsidRPr="00B35C0D">
        <w:rPr>
          <w:rFonts w:ascii="Arial" w:eastAsia="Calibri" w:hAnsi="Arial" w:cs="Arial"/>
          <w:i/>
          <w:iCs/>
          <w:color w:val="222222"/>
        </w:rPr>
        <w:t>.</w:t>
      </w:r>
      <w:r w:rsidRPr="00B35C0D">
        <w:rPr>
          <w:rFonts w:ascii="Arial" w:eastAsia="Calibri" w:hAnsi="Arial" w:cs="Arial"/>
          <w:color w:val="222222"/>
          <w:vertAlign w:val="superscript"/>
        </w:rPr>
        <w:footnoteReference w:id="12"/>
      </w:r>
    </w:p>
    <w:p w14:paraId="6398F018" w14:textId="77777777" w:rsidR="001665BD" w:rsidRPr="00B35C0D" w:rsidRDefault="001665BD" w:rsidP="00B35C0D">
      <w:pPr>
        <w:shd w:val="clear" w:color="auto" w:fill="BFBFBF"/>
        <w:spacing w:before="360" w:after="0" w:line="360" w:lineRule="auto"/>
        <w:rPr>
          <w:rFonts w:ascii="Arial" w:eastAsia="Calibri" w:hAnsi="Arial" w:cs="Arial"/>
          <w:b/>
        </w:rPr>
      </w:pPr>
      <w:r w:rsidRPr="00B35C0D">
        <w:rPr>
          <w:rFonts w:ascii="Arial" w:eastAsia="Calibri" w:hAnsi="Arial" w:cs="Arial"/>
          <w:b/>
        </w:rPr>
        <w:t>OŚWIADCZENIE DOTYCZĄCE PODANYCH INFORMACJI:</w:t>
      </w:r>
    </w:p>
    <w:p w14:paraId="7D3FB416" w14:textId="77777777" w:rsidR="001665BD" w:rsidRPr="00B35C0D" w:rsidRDefault="001665BD" w:rsidP="00B35C0D">
      <w:pPr>
        <w:spacing w:after="0" w:line="360" w:lineRule="auto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 xml:space="preserve">Oświadczam, że wszystkie informacje podane w powyższych oświadczeniach są aktualne </w:t>
      </w:r>
      <w:r w:rsidRPr="00B35C0D">
        <w:rPr>
          <w:rFonts w:ascii="Arial" w:eastAsia="Calibri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0FECBB5D" w14:textId="77777777" w:rsidR="001665BD" w:rsidRPr="00B35C0D" w:rsidRDefault="001665BD" w:rsidP="00B35C0D">
      <w:pPr>
        <w:shd w:val="clear" w:color="auto" w:fill="BFBFBF"/>
        <w:spacing w:before="360" w:after="0" w:line="360" w:lineRule="auto"/>
        <w:rPr>
          <w:rFonts w:ascii="Arial" w:eastAsia="Calibri" w:hAnsi="Arial" w:cs="Arial"/>
          <w:b/>
        </w:rPr>
      </w:pPr>
      <w:r w:rsidRPr="00B35C0D">
        <w:rPr>
          <w:rFonts w:ascii="Arial" w:eastAsia="Calibri" w:hAnsi="Arial" w:cs="Arial"/>
          <w:b/>
        </w:rPr>
        <w:t>INFORMACJA DOTYCZĄCA DOSTĘPU DO PODMIOTOWYCH ŚRODKÓW DOWODOWYCH:</w:t>
      </w:r>
    </w:p>
    <w:p w14:paraId="07DC8C92" w14:textId="77777777" w:rsidR="001665BD" w:rsidRPr="00B35C0D" w:rsidRDefault="001665BD" w:rsidP="00B35C0D">
      <w:pPr>
        <w:spacing w:after="120" w:line="360" w:lineRule="auto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33096FD7" w14:textId="77777777" w:rsidR="001665BD" w:rsidRPr="00B35C0D" w:rsidRDefault="001665BD" w:rsidP="00B35C0D">
      <w:pPr>
        <w:spacing w:after="0" w:line="360" w:lineRule="auto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>1) .................................................................................................................................................</w:t>
      </w:r>
    </w:p>
    <w:p w14:paraId="0C146ACB" w14:textId="77777777" w:rsidR="001665BD" w:rsidRPr="00B35C0D" w:rsidRDefault="001665BD" w:rsidP="00B35C0D">
      <w:pPr>
        <w:spacing w:after="0" w:line="360" w:lineRule="auto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  <w:i/>
        </w:rPr>
        <w:lastRenderedPageBreak/>
        <w:t>(wskazać podmiotowy środek dowodowy, adres internetowy, wydający urząd lub organ, dokładne dane referencyjne dokumentacji)</w:t>
      </w:r>
    </w:p>
    <w:p w14:paraId="06519F81" w14:textId="77777777" w:rsidR="001665BD" w:rsidRPr="00B35C0D" w:rsidRDefault="001665BD" w:rsidP="00B35C0D">
      <w:pPr>
        <w:spacing w:after="0" w:line="360" w:lineRule="auto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</w:rPr>
        <w:t>2) .................................................................................................................................................</w:t>
      </w:r>
    </w:p>
    <w:p w14:paraId="0460BC5B" w14:textId="77777777" w:rsidR="001665BD" w:rsidRPr="00B35C0D" w:rsidRDefault="001665BD" w:rsidP="00B35C0D">
      <w:pPr>
        <w:spacing w:after="0" w:line="360" w:lineRule="auto"/>
        <w:rPr>
          <w:rFonts w:ascii="Arial" w:eastAsia="Calibri" w:hAnsi="Arial" w:cs="Arial"/>
        </w:rPr>
      </w:pPr>
      <w:r w:rsidRPr="00B35C0D">
        <w:rPr>
          <w:rFonts w:ascii="Arial" w:eastAsia="Calibri" w:hAnsi="Arial" w:cs="Arial"/>
          <w:i/>
        </w:rPr>
        <w:t>(wskazać podmiotowy środek dowodowy, adres internetowy, wydający urząd lub organ, dokładne dane referencyjne dokumentacji)</w:t>
      </w:r>
    </w:p>
    <w:p w14:paraId="0E26B425" w14:textId="77777777" w:rsidR="001665BD" w:rsidRPr="00B35C0D" w:rsidRDefault="001665BD" w:rsidP="00B35C0D">
      <w:pPr>
        <w:spacing w:after="0" w:line="360" w:lineRule="auto"/>
        <w:rPr>
          <w:rFonts w:ascii="Arial" w:eastAsia="Calibri" w:hAnsi="Arial" w:cs="Arial"/>
        </w:rPr>
      </w:pPr>
    </w:p>
    <w:p w14:paraId="7DD9B50C" w14:textId="3F7D717E" w:rsidR="00CF603C" w:rsidRDefault="001665BD" w:rsidP="00B35C0D">
      <w:pPr>
        <w:spacing w:line="360" w:lineRule="auto"/>
        <w:rPr>
          <w:rFonts w:ascii="Arial" w:eastAsia="Calibri" w:hAnsi="Arial" w:cs="Arial"/>
          <w:i/>
        </w:rPr>
      </w:pPr>
      <w:r w:rsidRPr="00B35C0D">
        <w:rPr>
          <w:rFonts w:ascii="Arial" w:eastAsia="Calibri" w:hAnsi="Arial" w:cs="Arial"/>
          <w:i/>
        </w:rPr>
        <w:t>/wymagany kwalifikowany podpis elektroniczny/</w:t>
      </w:r>
      <w:r w:rsidR="00CF603C">
        <w:rPr>
          <w:rFonts w:ascii="Arial" w:eastAsia="Calibri" w:hAnsi="Arial" w:cs="Arial"/>
          <w:i/>
        </w:rPr>
        <w:br w:type="page"/>
      </w:r>
    </w:p>
    <w:p w14:paraId="6C6AF100" w14:textId="5317A3D0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eastAsia="Courier New" w:hAnsi="Arial" w:cs="Arial"/>
          <w:b/>
          <w:bCs/>
          <w:lang w:eastAsia="ar-SA"/>
        </w:rPr>
      </w:pPr>
      <w:r w:rsidRPr="00B35C0D">
        <w:rPr>
          <w:rFonts w:ascii="Arial" w:eastAsia="Courier New" w:hAnsi="Arial" w:cs="Arial"/>
          <w:b/>
          <w:bCs/>
          <w:lang w:eastAsia="ar-SA"/>
        </w:rPr>
        <w:lastRenderedPageBreak/>
        <w:t xml:space="preserve">Załącznik nr </w:t>
      </w:r>
      <w:r w:rsidR="007465D7" w:rsidRPr="00B35C0D">
        <w:rPr>
          <w:rFonts w:ascii="Arial" w:eastAsia="Courier New" w:hAnsi="Arial" w:cs="Arial"/>
          <w:b/>
          <w:bCs/>
          <w:lang w:eastAsia="ar-SA"/>
        </w:rPr>
        <w:t xml:space="preserve">7 </w:t>
      </w:r>
      <w:r w:rsidRPr="00B35C0D">
        <w:rPr>
          <w:rFonts w:ascii="Arial" w:eastAsia="Courier New" w:hAnsi="Arial" w:cs="Arial"/>
          <w:b/>
          <w:bCs/>
          <w:lang w:eastAsia="ar-SA"/>
        </w:rPr>
        <w:t>do SWZ</w:t>
      </w:r>
    </w:p>
    <w:p w14:paraId="5DAC7AEB" w14:textId="77777777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eastAsia="Courier New" w:hAnsi="Arial" w:cs="Arial"/>
          <w:b/>
          <w:bCs/>
          <w:lang w:eastAsia="ar-SA"/>
        </w:rPr>
      </w:pPr>
    </w:p>
    <w:p w14:paraId="3CF47532" w14:textId="77777777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hAnsi="Arial" w:cs="Arial"/>
          <w:bCs/>
          <w:i/>
        </w:rPr>
      </w:pPr>
      <w:r w:rsidRPr="00B35C0D">
        <w:rPr>
          <w:rFonts w:ascii="Arial" w:hAnsi="Arial" w:cs="Arial"/>
          <w:bCs/>
          <w:i/>
        </w:rPr>
        <w:t>/składany na wezwanie zamawiającego/</w:t>
      </w:r>
    </w:p>
    <w:p w14:paraId="0940C141" w14:textId="77777777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eastAsia="Courier New" w:hAnsi="Arial" w:cs="Arial"/>
          <w:lang w:eastAsia="ar-SA"/>
        </w:rPr>
      </w:pPr>
      <w:r w:rsidRPr="00B35C0D">
        <w:rPr>
          <w:rFonts w:ascii="Arial" w:eastAsia="Courier New" w:hAnsi="Arial" w:cs="Arial"/>
          <w:lang w:eastAsia="ar-SA"/>
        </w:rPr>
        <w:t>…………………………………….……</w:t>
      </w:r>
    </w:p>
    <w:p w14:paraId="14429609" w14:textId="77777777" w:rsidR="00146277" w:rsidRPr="00B35C0D" w:rsidRDefault="00146277" w:rsidP="00B35C0D">
      <w:pPr>
        <w:widowControl w:val="0"/>
        <w:suppressAutoHyphens/>
        <w:spacing w:after="120" w:line="360" w:lineRule="auto"/>
        <w:rPr>
          <w:rFonts w:ascii="Arial" w:eastAsia="Courier New" w:hAnsi="Arial" w:cs="Arial"/>
          <w:i/>
          <w:lang w:eastAsia="ar-SA"/>
        </w:rPr>
      </w:pPr>
      <w:r w:rsidRPr="00B35C0D">
        <w:rPr>
          <w:rFonts w:ascii="Arial" w:eastAsia="Courier New" w:hAnsi="Arial" w:cs="Arial"/>
          <w:i/>
          <w:lang w:eastAsia="ar-SA"/>
        </w:rPr>
        <w:t xml:space="preserve">  (nazwa i adres wykonawcy) </w:t>
      </w:r>
    </w:p>
    <w:p w14:paraId="59828C51" w14:textId="50211D1F" w:rsidR="00146277" w:rsidRPr="00B35C0D" w:rsidRDefault="00146277" w:rsidP="00B35C0D">
      <w:pPr>
        <w:widowControl w:val="0"/>
        <w:suppressAutoHyphens/>
        <w:spacing w:after="120" w:line="360" w:lineRule="auto"/>
        <w:rPr>
          <w:rFonts w:ascii="Arial" w:eastAsia="Courier New" w:hAnsi="Arial" w:cs="Arial"/>
          <w:lang w:eastAsia="ar-SA"/>
        </w:rPr>
      </w:pPr>
      <w:r w:rsidRPr="00B35C0D">
        <w:rPr>
          <w:rFonts w:ascii="Arial" w:eastAsia="Courier New" w:hAnsi="Arial" w:cs="Arial"/>
          <w:lang w:eastAsia="ar-SA"/>
        </w:rPr>
        <w:t>...................................., dnia ....................... 202</w:t>
      </w:r>
      <w:r w:rsidR="00451F89">
        <w:rPr>
          <w:rFonts w:ascii="Arial" w:eastAsia="Courier New" w:hAnsi="Arial" w:cs="Arial"/>
          <w:lang w:eastAsia="ar-SA"/>
        </w:rPr>
        <w:t>5</w:t>
      </w:r>
      <w:r w:rsidRPr="00B35C0D">
        <w:rPr>
          <w:rFonts w:ascii="Arial" w:eastAsia="Courier New" w:hAnsi="Arial" w:cs="Arial"/>
          <w:lang w:eastAsia="ar-SA"/>
        </w:rPr>
        <w:t xml:space="preserve"> r. </w:t>
      </w:r>
    </w:p>
    <w:p w14:paraId="004DF059" w14:textId="77777777" w:rsidR="00146277" w:rsidRPr="00B35C0D" w:rsidRDefault="00146277" w:rsidP="00B35C0D">
      <w:pPr>
        <w:spacing w:line="360" w:lineRule="auto"/>
        <w:rPr>
          <w:rFonts w:ascii="Arial" w:hAnsi="Arial" w:cs="Arial"/>
          <w:bCs/>
        </w:rPr>
      </w:pPr>
    </w:p>
    <w:p w14:paraId="490A2F8B" w14:textId="77777777" w:rsidR="00146277" w:rsidRPr="00B35C0D" w:rsidRDefault="00146277" w:rsidP="00B35C0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lang w:eastAsia="pl-PL"/>
        </w:rPr>
      </w:pPr>
      <w:r w:rsidRPr="00B35C0D">
        <w:rPr>
          <w:rFonts w:ascii="Arial" w:eastAsia="Times New Roman" w:hAnsi="Arial" w:cs="Arial"/>
          <w:b/>
          <w:bCs/>
          <w:color w:val="000000"/>
          <w:lang w:eastAsia="pl-PL"/>
        </w:rPr>
        <w:t>Oświadczenie wykonawcy o aktualności informacji zawartych w oświadczeniu, o którym mowa w art. 125 ust. 1 ustawy (JEDZ)*</w:t>
      </w:r>
    </w:p>
    <w:p w14:paraId="26CEBD98" w14:textId="77777777" w:rsidR="00146277" w:rsidRPr="00B35C0D" w:rsidRDefault="00146277" w:rsidP="00B35C0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lang w:eastAsia="pl-PL"/>
        </w:rPr>
      </w:pPr>
    </w:p>
    <w:p w14:paraId="58781008" w14:textId="741DCB5F" w:rsidR="00146277" w:rsidRPr="00B35C0D" w:rsidRDefault="00146277" w:rsidP="00B35C0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lang w:eastAsia="pl-PL"/>
        </w:rPr>
      </w:pPr>
      <w:r w:rsidRPr="00B35C0D">
        <w:rPr>
          <w:rFonts w:ascii="Arial" w:eastAsia="Times New Roman" w:hAnsi="Arial" w:cs="Arial"/>
          <w:color w:val="000000"/>
          <w:lang w:eastAsia="pl-PL"/>
        </w:rPr>
        <w:t xml:space="preserve">Przystępując do postępowania o udzielenie zamówienia publicznego pn. </w:t>
      </w:r>
      <w:sdt>
        <w:sdtPr>
          <w:rPr>
            <w:rFonts w:ascii="Arial" w:eastAsia="Calibri" w:hAnsi="Arial" w:cs="Arial"/>
            <w:b/>
            <w:color w:val="000000"/>
          </w:rPr>
          <w:alias w:val="Tytuł"/>
          <w:tag w:val=""/>
          <w:id w:val="1753313536"/>
          <w:placeholder>
            <w:docPart w:val="66FF67767DF141CD93A0145CE9625E0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C4362">
            <w:rPr>
              <w:rFonts w:ascii="Arial" w:eastAsia="Calibri" w:hAnsi="Arial" w:cs="Arial"/>
              <w:b/>
              <w:color w:val="000000"/>
            </w:rPr>
            <w:t>Zakup oraz instalacja sprzętu i urządzeń łączności radiowej dla 25 Stacji Przemiennikowych na potrzeby systemu Państwowego Ratownictwa Medycznego.</w:t>
          </w:r>
        </w:sdtContent>
      </w:sdt>
      <w:r w:rsidRPr="00B35C0D">
        <w:rPr>
          <w:rFonts w:ascii="Arial" w:eastAsia="Calibri" w:hAnsi="Arial" w:cs="Arial"/>
          <w:b/>
          <w:color w:val="000000"/>
        </w:rPr>
        <w:t xml:space="preserve"> – znak sprawy </w:t>
      </w:r>
      <w:r w:rsidR="0095479C" w:rsidRPr="00B35C0D">
        <w:rPr>
          <w:rFonts w:ascii="Arial" w:eastAsia="Calibri" w:hAnsi="Arial" w:cs="Arial"/>
          <w:b/>
          <w:color w:val="000000"/>
        </w:rPr>
        <w:br/>
      </w:r>
      <w:sdt>
        <w:sdtPr>
          <w:rPr>
            <w:rFonts w:ascii="Arial" w:eastAsia="Calibri" w:hAnsi="Arial" w:cs="Arial"/>
            <w:b/>
            <w:color w:val="000000"/>
          </w:rPr>
          <w:alias w:val="Stan"/>
          <w:tag w:val=""/>
          <w:id w:val="1506933448"/>
          <w:placeholder>
            <w:docPart w:val="FE0892881ADD4EEB9942C7DAAB3220E9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1C4362">
            <w:rPr>
              <w:rFonts w:ascii="Arial" w:eastAsia="Calibri" w:hAnsi="Arial" w:cs="Arial"/>
              <w:b/>
              <w:color w:val="000000"/>
            </w:rPr>
            <w:t>BOU-V.272.12.2026</w:t>
          </w:r>
        </w:sdtContent>
      </w:sdt>
      <w:r w:rsidRPr="00B35C0D">
        <w:rPr>
          <w:rFonts w:ascii="Arial" w:eastAsia="Calibri" w:hAnsi="Arial" w:cs="Arial"/>
          <w:b/>
          <w:color w:val="000000"/>
        </w:rPr>
        <w:t>,</w:t>
      </w:r>
      <w:r w:rsidRPr="00B35C0D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Pr="00B35C0D">
        <w:rPr>
          <w:rFonts w:ascii="Arial" w:eastAsia="Times New Roman" w:hAnsi="Arial" w:cs="Arial"/>
          <w:color w:val="000000"/>
          <w:lang w:eastAsia="pl-PL"/>
        </w:rPr>
        <w:t xml:space="preserve">oświadczam, że informacje zawarte w złożonym przez nas oświadczeniu - JEDZ, w zakresie niżej wymienionych podstaw wykluczenia wskazanych przez zamawiającego są aktualne: </w:t>
      </w:r>
    </w:p>
    <w:p w14:paraId="110BF327" w14:textId="77777777" w:rsidR="00146277" w:rsidRPr="00B35C0D" w:rsidRDefault="00146277" w:rsidP="00B35C0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lang w:eastAsia="pl-PL"/>
        </w:rPr>
      </w:pPr>
    </w:p>
    <w:p w14:paraId="127BD665" w14:textId="77777777" w:rsidR="00146277" w:rsidRPr="00B35C0D" w:rsidRDefault="00146277" w:rsidP="00B35C0D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85" w:line="360" w:lineRule="auto"/>
        <w:rPr>
          <w:rFonts w:ascii="Arial" w:eastAsia="Times New Roman" w:hAnsi="Arial" w:cs="Arial"/>
          <w:color w:val="000000"/>
          <w:lang w:eastAsia="pl-PL"/>
        </w:rPr>
      </w:pPr>
      <w:r w:rsidRPr="00B35C0D">
        <w:rPr>
          <w:rFonts w:ascii="Arial" w:eastAsia="Times New Roman" w:hAnsi="Arial" w:cs="Arial"/>
          <w:color w:val="000000"/>
          <w:lang w:eastAsia="pl-PL"/>
        </w:rPr>
        <w:t xml:space="preserve">art. 108 ust. 1 pkt 3 ustawy, </w:t>
      </w:r>
    </w:p>
    <w:p w14:paraId="33DC8F26" w14:textId="77777777" w:rsidR="00146277" w:rsidRPr="00B35C0D" w:rsidRDefault="00146277" w:rsidP="00B35C0D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85" w:line="360" w:lineRule="auto"/>
        <w:rPr>
          <w:rFonts w:ascii="Arial" w:eastAsia="Times New Roman" w:hAnsi="Arial" w:cs="Arial"/>
          <w:color w:val="000000"/>
          <w:lang w:eastAsia="pl-PL"/>
        </w:rPr>
      </w:pPr>
      <w:r w:rsidRPr="00B35C0D">
        <w:rPr>
          <w:rFonts w:ascii="Arial" w:eastAsia="Times New Roman" w:hAnsi="Arial" w:cs="Arial"/>
          <w:color w:val="000000"/>
          <w:lang w:eastAsia="pl-PL"/>
        </w:rPr>
        <w:t xml:space="preserve">art. 108 ust. 1 pkt 4 ustawy, dotyczących orzeczenia zakazu ubiegania się o zamówienie publiczne tytułem środka zapobiegawczego, </w:t>
      </w:r>
    </w:p>
    <w:p w14:paraId="2F6C6FF6" w14:textId="77777777" w:rsidR="00146277" w:rsidRPr="00B35C0D" w:rsidRDefault="00146277" w:rsidP="00B35C0D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85" w:line="360" w:lineRule="auto"/>
        <w:rPr>
          <w:rFonts w:ascii="Arial" w:eastAsia="Times New Roman" w:hAnsi="Arial" w:cs="Arial"/>
          <w:color w:val="000000"/>
          <w:lang w:eastAsia="pl-PL"/>
        </w:rPr>
      </w:pPr>
      <w:r w:rsidRPr="00B35C0D">
        <w:rPr>
          <w:rFonts w:ascii="Arial" w:eastAsia="Times New Roman" w:hAnsi="Arial" w:cs="Arial"/>
          <w:color w:val="000000"/>
          <w:lang w:eastAsia="pl-PL"/>
        </w:rPr>
        <w:t>art. 108 ust. 1 pkt 5 ustawy, dotyczących zawarcia z innymi wykonawcami porozumienia mającego na celu zakłócenie konkurencji,</w:t>
      </w:r>
    </w:p>
    <w:p w14:paraId="6E0FEAF5" w14:textId="77777777" w:rsidR="00146277" w:rsidRPr="00B35C0D" w:rsidRDefault="00146277" w:rsidP="00B35C0D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85" w:line="360" w:lineRule="auto"/>
        <w:rPr>
          <w:rFonts w:ascii="Arial" w:eastAsia="Times New Roman" w:hAnsi="Arial" w:cs="Arial"/>
          <w:color w:val="000000"/>
          <w:lang w:eastAsia="pl-PL"/>
        </w:rPr>
      </w:pPr>
      <w:r w:rsidRPr="00B35C0D">
        <w:rPr>
          <w:rFonts w:ascii="Arial" w:eastAsia="Times New Roman" w:hAnsi="Arial" w:cs="Arial"/>
          <w:color w:val="000000"/>
          <w:lang w:eastAsia="pl-PL"/>
        </w:rPr>
        <w:t>art. 108 ust. 1 pkt 6 ustawy,</w:t>
      </w:r>
    </w:p>
    <w:p w14:paraId="73B5BADA" w14:textId="6F4C419A" w:rsidR="00146277" w:rsidRPr="00B35C0D" w:rsidRDefault="00146277" w:rsidP="00B35C0D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85" w:line="360" w:lineRule="auto"/>
        <w:rPr>
          <w:rFonts w:ascii="Arial" w:eastAsia="Times New Roman" w:hAnsi="Arial" w:cs="Arial"/>
          <w:color w:val="000000"/>
          <w:lang w:eastAsia="pl-PL"/>
        </w:rPr>
      </w:pPr>
      <w:r w:rsidRPr="00B35C0D">
        <w:rPr>
          <w:rFonts w:ascii="Arial" w:hAnsi="Arial" w:cs="Arial"/>
        </w:rPr>
        <w:t>art. 109 ust. 1 pkt 4</w:t>
      </w:r>
      <w:r w:rsidR="00451F89">
        <w:rPr>
          <w:rFonts w:ascii="Arial" w:hAnsi="Arial" w:cs="Arial"/>
        </w:rPr>
        <w:t>,</w:t>
      </w:r>
      <w:r w:rsidRPr="00B35C0D">
        <w:rPr>
          <w:rFonts w:ascii="Arial" w:hAnsi="Arial" w:cs="Arial"/>
        </w:rPr>
        <w:t xml:space="preserve"> 7</w:t>
      </w:r>
      <w:r w:rsidR="00451F89">
        <w:rPr>
          <w:rFonts w:ascii="Arial" w:hAnsi="Arial" w:cs="Arial"/>
        </w:rPr>
        <w:t>, 8 i 10</w:t>
      </w:r>
      <w:r w:rsidRPr="00B35C0D">
        <w:rPr>
          <w:rFonts w:ascii="Arial" w:hAnsi="Arial" w:cs="Arial"/>
        </w:rPr>
        <w:t xml:space="preserve"> ustawy</w:t>
      </w:r>
      <w:r w:rsidRPr="00B35C0D">
        <w:rPr>
          <w:rFonts w:ascii="Arial" w:eastAsia="Times New Roman" w:hAnsi="Arial" w:cs="Arial"/>
          <w:color w:val="000000"/>
          <w:lang w:eastAsia="pl-PL"/>
        </w:rPr>
        <w:t>.</w:t>
      </w:r>
    </w:p>
    <w:p w14:paraId="1DCE3528" w14:textId="77777777" w:rsidR="00146277" w:rsidRPr="00B35C0D" w:rsidRDefault="00146277" w:rsidP="00B35C0D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85" w:line="360" w:lineRule="auto"/>
        <w:rPr>
          <w:rFonts w:ascii="Arial" w:hAnsi="Arial" w:cs="Arial"/>
        </w:rPr>
      </w:pPr>
      <w:r w:rsidRPr="00B35C0D">
        <w:rPr>
          <w:rFonts w:ascii="Arial" w:hAnsi="Arial" w:cs="Arial"/>
        </w:rPr>
        <w:t xml:space="preserve">art. 7 ust. 1 ustawy z dnia 13 kwietnia 2022 r. o szczególnych rozwiązaniach w zakresie przeciwdziałania wspieraniu agresji na Ukrainę oraz służących ochronie bezpieczeństwa narodowego </w:t>
      </w:r>
    </w:p>
    <w:p w14:paraId="0ADA1208" w14:textId="77777777" w:rsidR="00146277" w:rsidRPr="00B35C0D" w:rsidRDefault="00146277" w:rsidP="00B35C0D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85" w:line="360" w:lineRule="auto"/>
        <w:rPr>
          <w:rFonts w:ascii="Arial" w:eastAsia="Times New Roman" w:hAnsi="Arial" w:cs="Arial"/>
          <w:color w:val="000000"/>
          <w:lang w:eastAsia="pl-PL"/>
        </w:rPr>
      </w:pPr>
      <w:r w:rsidRPr="00B35C0D">
        <w:rPr>
          <w:rFonts w:ascii="Arial" w:eastAsia="Times New Roman" w:hAnsi="Arial" w:cs="Arial"/>
          <w:color w:val="000000"/>
          <w:lang w:eastAsia="pl-PL"/>
        </w:rPr>
        <w:t xml:space="preserve">art. 5k ust. 1 Rozporządzenia Rady (UE) 2022/576 z dnia 8 kwietnia 2022 r. </w:t>
      </w:r>
    </w:p>
    <w:p w14:paraId="6AF26FDB" w14:textId="77777777" w:rsidR="00146277" w:rsidRPr="00B35C0D" w:rsidRDefault="00146277" w:rsidP="00B35C0D">
      <w:pPr>
        <w:pStyle w:val="Akapitzlist"/>
        <w:autoSpaceDE w:val="0"/>
        <w:autoSpaceDN w:val="0"/>
        <w:adjustRightInd w:val="0"/>
        <w:spacing w:after="85" w:line="360" w:lineRule="auto"/>
        <w:ind w:left="360"/>
        <w:rPr>
          <w:rFonts w:ascii="Arial" w:eastAsia="Times New Roman" w:hAnsi="Arial" w:cs="Arial"/>
          <w:color w:val="000000"/>
          <w:lang w:eastAsia="pl-PL"/>
        </w:rPr>
      </w:pPr>
      <w:r w:rsidRPr="00B35C0D">
        <w:rPr>
          <w:rFonts w:ascii="Arial" w:eastAsia="Times New Roman" w:hAnsi="Arial" w:cs="Arial"/>
          <w:color w:val="000000"/>
          <w:lang w:eastAsia="pl-PL"/>
        </w:rPr>
        <w:t>w sprawie zmiany rozporządzenia (UE) nr 833/2014 dotyczącego środków ograniczających w związku z działaniami Rosji destabilizującymi sytuację na Ukrainie</w:t>
      </w:r>
    </w:p>
    <w:p w14:paraId="71BA122D" w14:textId="77777777" w:rsidR="00146277" w:rsidRPr="00B35C0D" w:rsidRDefault="00146277" w:rsidP="00B35C0D">
      <w:pPr>
        <w:pStyle w:val="Akapitzlist"/>
        <w:autoSpaceDE w:val="0"/>
        <w:autoSpaceDN w:val="0"/>
        <w:adjustRightInd w:val="0"/>
        <w:spacing w:after="85" w:line="360" w:lineRule="auto"/>
        <w:ind w:left="360"/>
        <w:rPr>
          <w:rFonts w:ascii="Arial" w:eastAsia="Times New Roman" w:hAnsi="Arial" w:cs="Arial"/>
          <w:color w:val="000000"/>
          <w:lang w:eastAsia="pl-PL"/>
        </w:rPr>
      </w:pPr>
    </w:p>
    <w:p w14:paraId="0A583EAA" w14:textId="77777777" w:rsidR="00146277" w:rsidRPr="00B35C0D" w:rsidRDefault="00146277" w:rsidP="00B35C0D">
      <w:pPr>
        <w:autoSpaceDE w:val="0"/>
        <w:autoSpaceDN w:val="0"/>
        <w:adjustRightInd w:val="0"/>
        <w:spacing w:after="85" w:line="360" w:lineRule="auto"/>
        <w:rPr>
          <w:rFonts w:ascii="Arial" w:eastAsia="Times New Roman" w:hAnsi="Arial" w:cs="Arial"/>
          <w:color w:val="000000"/>
          <w:lang w:eastAsia="pl-PL"/>
        </w:rPr>
      </w:pPr>
    </w:p>
    <w:p w14:paraId="7668AC0A" w14:textId="77777777" w:rsidR="00146277" w:rsidRPr="00B35C0D" w:rsidRDefault="00146277" w:rsidP="00B35C0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lang w:eastAsia="pl-PL"/>
        </w:rPr>
      </w:pPr>
    </w:p>
    <w:p w14:paraId="289CE2E3" w14:textId="77777777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lang w:eastAsia="ar-SA"/>
        </w:rPr>
      </w:pPr>
      <w:r w:rsidRPr="00B35C0D">
        <w:rPr>
          <w:rFonts w:ascii="Arial" w:hAnsi="Arial" w:cs="Arial"/>
          <w:i/>
        </w:rPr>
        <w:t>/wymagany kwalifikowany podpis elektroniczny/</w:t>
      </w:r>
    </w:p>
    <w:p w14:paraId="0361B18A" w14:textId="77777777" w:rsidR="0095479C" w:rsidRPr="00B35C0D" w:rsidRDefault="0095479C" w:rsidP="00B35C0D">
      <w:pPr>
        <w:spacing w:line="360" w:lineRule="auto"/>
        <w:rPr>
          <w:rFonts w:ascii="Arial" w:hAnsi="Arial" w:cs="Arial"/>
        </w:rPr>
      </w:pPr>
    </w:p>
    <w:p w14:paraId="401B480C" w14:textId="1A251F17" w:rsidR="00146277" w:rsidRPr="00FC4433" w:rsidRDefault="00146277" w:rsidP="00B35C0D">
      <w:pPr>
        <w:spacing w:line="360" w:lineRule="auto"/>
        <w:rPr>
          <w:rFonts w:ascii="Arial" w:hAnsi="Arial" w:cs="Arial"/>
          <w:b/>
          <w:bCs/>
          <w:sz w:val="18"/>
          <w:szCs w:val="18"/>
        </w:rPr>
      </w:pPr>
      <w:r w:rsidRPr="00B35C0D">
        <w:rPr>
          <w:rFonts w:ascii="Arial" w:hAnsi="Arial" w:cs="Arial"/>
        </w:rPr>
        <w:t>*</w:t>
      </w:r>
      <w:r w:rsidRPr="00FC4433">
        <w:rPr>
          <w:rFonts w:ascii="Arial" w:hAnsi="Arial" w:cs="Arial"/>
          <w:sz w:val="18"/>
          <w:szCs w:val="18"/>
        </w:rPr>
        <w:t>Na podstawie §2 ust. 1 pkt 7 Rozporządzenia Ministra Rozwoju, Pracy i Technologii z dnia 23 grudnia 2020 r. w sprawie podmiotowych środków dowodowych oraz innych dokumentów lub oświadczeń, jakich może żądać zamawiający od wykonawcy (Dz. U. poz. 2415) wydanego w oparciu o art. 128 ust. 6 ustawy z dnia 11 września 2019 r. Prawo zamówień publicznych (Dz. U. z 202</w:t>
      </w:r>
      <w:r w:rsidR="00451F89" w:rsidRPr="00FC4433">
        <w:rPr>
          <w:rFonts w:ascii="Arial" w:hAnsi="Arial" w:cs="Arial"/>
          <w:sz w:val="18"/>
          <w:szCs w:val="18"/>
        </w:rPr>
        <w:t>4</w:t>
      </w:r>
      <w:r w:rsidRPr="00FC4433">
        <w:rPr>
          <w:rFonts w:ascii="Arial" w:hAnsi="Arial" w:cs="Arial"/>
          <w:sz w:val="18"/>
          <w:szCs w:val="18"/>
        </w:rPr>
        <w:t xml:space="preserve"> r., poz. 1</w:t>
      </w:r>
      <w:r w:rsidR="00451F89" w:rsidRPr="00FC4433">
        <w:rPr>
          <w:rFonts w:ascii="Arial" w:hAnsi="Arial" w:cs="Arial"/>
          <w:sz w:val="18"/>
          <w:szCs w:val="18"/>
        </w:rPr>
        <w:t>320</w:t>
      </w:r>
      <w:r w:rsidRPr="00FC4433">
        <w:rPr>
          <w:rFonts w:ascii="Arial" w:hAnsi="Arial" w:cs="Arial"/>
          <w:sz w:val="18"/>
          <w:szCs w:val="18"/>
        </w:rPr>
        <w:t>).</w:t>
      </w:r>
    </w:p>
    <w:p w14:paraId="71A7D70A" w14:textId="77777777" w:rsidR="00146277" w:rsidRPr="00FC4433" w:rsidRDefault="00146277" w:rsidP="00B35C0D">
      <w:pPr>
        <w:spacing w:line="360" w:lineRule="auto"/>
        <w:rPr>
          <w:rFonts w:ascii="Arial" w:eastAsia="Lucida Sans Unicode" w:hAnsi="Arial" w:cs="Arial"/>
          <w:b/>
          <w:bCs/>
          <w:sz w:val="18"/>
          <w:szCs w:val="18"/>
          <w:lang w:eastAsia="ar-SA"/>
        </w:rPr>
      </w:pPr>
      <w:r w:rsidRPr="00FC4433">
        <w:rPr>
          <w:rFonts w:ascii="Arial" w:eastAsia="Lucida Sans Unicode" w:hAnsi="Arial" w:cs="Arial"/>
          <w:b/>
          <w:bCs/>
          <w:sz w:val="18"/>
          <w:szCs w:val="18"/>
          <w:lang w:eastAsia="ar-SA"/>
        </w:rPr>
        <w:br w:type="page"/>
      </w:r>
    </w:p>
    <w:p w14:paraId="13C04A96" w14:textId="5483E1A3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lang w:eastAsia="ar-SA"/>
        </w:rPr>
      </w:pPr>
      <w:r w:rsidRPr="00B35C0D">
        <w:rPr>
          <w:rFonts w:ascii="Arial" w:eastAsia="Lucida Sans Unicode" w:hAnsi="Arial" w:cs="Arial"/>
          <w:b/>
          <w:bCs/>
          <w:lang w:eastAsia="ar-SA"/>
        </w:rPr>
        <w:lastRenderedPageBreak/>
        <w:t xml:space="preserve">Załącznik nr </w:t>
      </w:r>
      <w:r w:rsidR="0092604B" w:rsidRPr="00B35C0D">
        <w:rPr>
          <w:rFonts w:ascii="Arial" w:eastAsia="Lucida Sans Unicode" w:hAnsi="Arial" w:cs="Arial"/>
          <w:b/>
          <w:bCs/>
          <w:lang w:eastAsia="ar-SA"/>
        </w:rPr>
        <w:t xml:space="preserve">8 </w:t>
      </w:r>
      <w:r w:rsidRPr="00B35C0D">
        <w:rPr>
          <w:rFonts w:ascii="Arial" w:eastAsia="Lucida Sans Unicode" w:hAnsi="Arial" w:cs="Arial"/>
          <w:b/>
          <w:bCs/>
          <w:lang w:eastAsia="ar-SA"/>
        </w:rPr>
        <w:t>do SWZ</w:t>
      </w:r>
    </w:p>
    <w:p w14:paraId="441277DD" w14:textId="77777777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lang w:eastAsia="ar-SA"/>
        </w:rPr>
      </w:pPr>
    </w:p>
    <w:p w14:paraId="138D3A78" w14:textId="77777777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lang w:eastAsia="ar-SA"/>
        </w:rPr>
      </w:pPr>
      <w:r w:rsidRPr="00B35C0D">
        <w:rPr>
          <w:rFonts w:ascii="Arial" w:eastAsia="Lucida Sans Unicode" w:hAnsi="Arial" w:cs="Arial"/>
          <w:lang w:eastAsia="ar-SA"/>
        </w:rPr>
        <w:t>……………………………………………………</w:t>
      </w:r>
    </w:p>
    <w:p w14:paraId="2C08D7A0" w14:textId="77777777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lang w:eastAsia="ar-SA"/>
        </w:rPr>
      </w:pPr>
      <w:r w:rsidRPr="00B35C0D">
        <w:rPr>
          <w:rFonts w:ascii="Arial" w:eastAsia="Lucida Sans Unicode" w:hAnsi="Arial" w:cs="Arial"/>
          <w:lang w:eastAsia="ar-SA"/>
        </w:rPr>
        <w:t>……………………………………………………</w:t>
      </w:r>
    </w:p>
    <w:p w14:paraId="6A44DA48" w14:textId="77777777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lang w:eastAsia="ar-SA"/>
        </w:rPr>
      </w:pPr>
      <w:r w:rsidRPr="00B35C0D">
        <w:rPr>
          <w:rFonts w:ascii="Arial" w:eastAsia="Lucida Sans Unicode" w:hAnsi="Arial" w:cs="Arial"/>
          <w:lang w:eastAsia="ar-SA"/>
        </w:rPr>
        <w:t>……………………………………………………</w:t>
      </w:r>
    </w:p>
    <w:p w14:paraId="6E76EF18" w14:textId="77777777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lang w:eastAsia="ar-SA"/>
        </w:rPr>
      </w:pPr>
      <w:r w:rsidRPr="00B35C0D">
        <w:rPr>
          <w:rFonts w:ascii="Arial" w:eastAsia="Lucida Sans Unicode" w:hAnsi="Arial" w:cs="Arial"/>
          <w:lang w:eastAsia="ar-SA"/>
        </w:rPr>
        <w:t>……………………………………………………</w:t>
      </w:r>
    </w:p>
    <w:p w14:paraId="63BF5DFC" w14:textId="77777777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i/>
          <w:lang w:eastAsia="ar-SA"/>
        </w:rPr>
      </w:pPr>
      <w:r w:rsidRPr="00B35C0D">
        <w:rPr>
          <w:rFonts w:ascii="Arial" w:eastAsia="Lucida Sans Unicode" w:hAnsi="Arial" w:cs="Arial"/>
          <w:i/>
          <w:lang w:eastAsia="ar-SA"/>
        </w:rPr>
        <w:t xml:space="preserve">(nazwy i adresy wykonawców wspólnie </w:t>
      </w:r>
    </w:p>
    <w:p w14:paraId="3F856689" w14:textId="77777777" w:rsidR="00146277" w:rsidRPr="00B35C0D" w:rsidRDefault="00146277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i/>
          <w:lang w:eastAsia="ar-SA"/>
        </w:rPr>
      </w:pPr>
      <w:r w:rsidRPr="00B35C0D">
        <w:rPr>
          <w:rFonts w:ascii="Arial" w:eastAsia="Lucida Sans Unicode" w:hAnsi="Arial" w:cs="Arial"/>
          <w:i/>
          <w:lang w:eastAsia="ar-SA"/>
        </w:rPr>
        <w:t xml:space="preserve">ubiegających się o udzielenie </w:t>
      </w:r>
      <w:proofErr w:type="gramStart"/>
      <w:r w:rsidRPr="00B35C0D">
        <w:rPr>
          <w:rFonts w:ascii="Arial" w:eastAsia="Lucida Sans Unicode" w:hAnsi="Arial" w:cs="Arial"/>
          <w:i/>
          <w:lang w:eastAsia="ar-SA"/>
        </w:rPr>
        <w:t>zamówienia )</w:t>
      </w:r>
      <w:proofErr w:type="gramEnd"/>
    </w:p>
    <w:p w14:paraId="7BBB7560" w14:textId="77777777" w:rsidR="00146277" w:rsidRPr="00B35C0D" w:rsidRDefault="00146277" w:rsidP="00B35C0D">
      <w:pPr>
        <w:spacing w:line="360" w:lineRule="auto"/>
        <w:rPr>
          <w:rFonts w:ascii="Arial" w:eastAsia="Courier New" w:hAnsi="Arial" w:cs="Arial"/>
          <w:bCs/>
          <w:lang w:eastAsia="ar-SA"/>
        </w:rPr>
      </w:pPr>
    </w:p>
    <w:p w14:paraId="6192DB62" w14:textId="77777777" w:rsidR="00146277" w:rsidRPr="00B35C0D" w:rsidRDefault="00146277" w:rsidP="00B35C0D">
      <w:pPr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  <w:r w:rsidRPr="00B35C0D">
        <w:rPr>
          <w:rFonts w:ascii="Arial" w:eastAsia="Times New Roman" w:hAnsi="Arial" w:cs="Arial"/>
          <w:b/>
          <w:bCs/>
          <w:lang w:eastAsia="pl-PL"/>
        </w:rPr>
        <w:t>Oświadczenie Wykonawców wspólnie ubiegających się o udzielenie zamówienia</w:t>
      </w:r>
    </w:p>
    <w:p w14:paraId="59F73403" w14:textId="65454C37" w:rsidR="00146277" w:rsidRPr="00B35C0D" w:rsidRDefault="00146277" w:rsidP="00B35C0D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  <w:r w:rsidRPr="00B35C0D">
        <w:rPr>
          <w:rFonts w:ascii="Arial" w:eastAsia="Times New Roman" w:hAnsi="Arial" w:cs="Arial"/>
          <w:b/>
          <w:bCs/>
          <w:lang w:eastAsia="pl-PL"/>
        </w:rPr>
        <w:t>składane na podstawie art. 117 ust. 4</w:t>
      </w:r>
      <w:r w:rsidRPr="00B35C0D">
        <w:rPr>
          <w:rFonts w:ascii="Arial" w:eastAsia="Times New Roman" w:hAnsi="Arial" w:cs="Arial"/>
          <w:bCs/>
          <w:lang w:eastAsia="pl-PL"/>
        </w:rPr>
        <w:t xml:space="preserve"> </w:t>
      </w:r>
      <w:r w:rsidRPr="00B35C0D">
        <w:rPr>
          <w:rFonts w:ascii="Arial" w:hAnsi="Arial" w:cs="Arial"/>
          <w:b/>
        </w:rPr>
        <w:t>ustawy z dnia 11 września 2019 roku - Prawo zamówień publicznych (Dz. U. z 202</w:t>
      </w:r>
      <w:r w:rsidR="00451F89">
        <w:rPr>
          <w:rFonts w:ascii="Arial" w:hAnsi="Arial" w:cs="Arial"/>
          <w:b/>
        </w:rPr>
        <w:t>4</w:t>
      </w:r>
      <w:r w:rsidRPr="00B35C0D">
        <w:rPr>
          <w:rFonts w:ascii="Arial" w:hAnsi="Arial" w:cs="Arial"/>
          <w:b/>
        </w:rPr>
        <w:t xml:space="preserve"> r., poz. 1</w:t>
      </w:r>
      <w:r w:rsidR="00451F89">
        <w:rPr>
          <w:rFonts w:ascii="Arial" w:hAnsi="Arial" w:cs="Arial"/>
          <w:b/>
        </w:rPr>
        <w:t>320</w:t>
      </w:r>
      <w:r w:rsidRPr="00B35C0D">
        <w:rPr>
          <w:rFonts w:ascii="Arial" w:hAnsi="Arial" w:cs="Arial"/>
          <w:b/>
        </w:rPr>
        <w:t>)</w:t>
      </w:r>
    </w:p>
    <w:p w14:paraId="7B934921" w14:textId="62740002" w:rsidR="00146277" w:rsidRPr="00B35C0D" w:rsidRDefault="00146277" w:rsidP="00B35C0D">
      <w:pPr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  <w:r w:rsidRPr="00B35C0D">
        <w:rPr>
          <w:rFonts w:ascii="Arial" w:eastAsia="Times New Roman" w:hAnsi="Arial" w:cs="Arial"/>
          <w:b/>
          <w:bCs/>
          <w:lang w:eastAsia="pl-PL"/>
        </w:rPr>
        <w:t xml:space="preserve">dotyczące </w:t>
      </w:r>
      <w:r w:rsidR="0092604B" w:rsidRPr="00B35C0D">
        <w:rPr>
          <w:rFonts w:ascii="Arial" w:eastAsia="Times New Roman" w:hAnsi="Arial" w:cs="Arial"/>
          <w:b/>
          <w:bCs/>
          <w:lang w:eastAsia="pl-PL"/>
        </w:rPr>
        <w:t>dostaw</w:t>
      </w:r>
      <w:r w:rsidRPr="00B35C0D">
        <w:rPr>
          <w:rFonts w:ascii="Arial" w:eastAsia="Times New Roman" w:hAnsi="Arial" w:cs="Arial"/>
          <w:b/>
          <w:bCs/>
          <w:lang w:eastAsia="pl-PL"/>
        </w:rPr>
        <w:t>, które wykonają poszczególni wykonawcy</w:t>
      </w:r>
    </w:p>
    <w:p w14:paraId="5C69625C" w14:textId="77777777" w:rsidR="00146277" w:rsidRPr="00B35C0D" w:rsidRDefault="00146277" w:rsidP="00B35C0D">
      <w:pPr>
        <w:spacing w:line="360" w:lineRule="auto"/>
        <w:rPr>
          <w:rFonts w:ascii="Arial" w:eastAsia="Times New Roman" w:hAnsi="Arial" w:cs="Arial"/>
          <w:bCs/>
          <w:i/>
          <w:lang w:eastAsia="pl-PL"/>
        </w:rPr>
      </w:pPr>
    </w:p>
    <w:p w14:paraId="51EF4880" w14:textId="72042D95" w:rsidR="00146277" w:rsidRPr="00B35C0D" w:rsidRDefault="00146277" w:rsidP="00B35C0D">
      <w:pPr>
        <w:spacing w:line="360" w:lineRule="auto"/>
        <w:rPr>
          <w:rFonts w:ascii="Arial" w:eastAsia="Courier New" w:hAnsi="Arial" w:cs="Arial"/>
          <w:b/>
          <w:lang w:eastAsia="ar-SA"/>
        </w:rPr>
      </w:pPr>
      <w:r w:rsidRPr="00B35C0D">
        <w:rPr>
          <w:rFonts w:ascii="Arial" w:eastAsia="Times New Roman" w:hAnsi="Arial" w:cs="Arial"/>
          <w:lang w:eastAsia="pl-PL"/>
        </w:rPr>
        <w:t xml:space="preserve">Na potrzeby </w:t>
      </w:r>
      <w:r w:rsidRPr="00B35C0D">
        <w:rPr>
          <w:rFonts w:ascii="Arial" w:eastAsia="Courier New" w:hAnsi="Arial" w:cs="Arial"/>
          <w:iCs/>
        </w:rPr>
        <w:t xml:space="preserve">postępowania o udzielenie zamówienia publicznego pn. </w:t>
      </w:r>
      <w:sdt>
        <w:sdtPr>
          <w:rPr>
            <w:rFonts w:ascii="Arial" w:eastAsia="Courier New" w:hAnsi="Arial" w:cs="Arial"/>
            <w:b/>
            <w:lang w:eastAsia="ar-SA"/>
          </w:rPr>
          <w:alias w:val="Tytuł"/>
          <w:tag w:val=""/>
          <w:id w:val="-1039739289"/>
          <w:placeholder>
            <w:docPart w:val="38CC3DAB93594E349770AB039B5C015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C4362">
            <w:rPr>
              <w:rFonts w:ascii="Arial" w:eastAsia="Courier New" w:hAnsi="Arial" w:cs="Arial"/>
              <w:b/>
              <w:lang w:eastAsia="ar-SA"/>
            </w:rPr>
            <w:t>Zakup oraz instalacja sprzętu i urządzeń łączności radiowej dla 25 Stacji Przemiennikowych na potrzeby systemu Państwowego Ratownictwa Medycznego.</w:t>
          </w:r>
        </w:sdtContent>
      </w:sdt>
      <w:r w:rsidRPr="00B35C0D">
        <w:rPr>
          <w:rFonts w:ascii="Arial" w:eastAsia="Courier New" w:hAnsi="Arial" w:cs="Arial"/>
          <w:b/>
          <w:lang w:eastAsia="ar-SA"/>
        </w:rPr>
        <w:t xml:space="preserve">  – znak sprawy </w:t>
      </w:r>
      <w:sdt>
        <w:sdtPr>
          <w:rPr>
            <w:rFonts w:ascii="Arial" w:eastAsia="Courier New" w:hAnsi="Arial" w:cs="Arial"/>
            <w:b/>
            <w:lang w:eastAsia="ar-SA"/>
          </w:rPr>
          <w:alias w:val="Stan"/>
          <w:tag w:val=""/>
          <w:id w:val="-1513759274"/>
          <w:placeholder>
            <w:docPart w:val="9843879AE78B4EB9B19BEF85098ECD41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1C4362">
            <w:rPr>
              <w:rFonts w:ascii="Arial" w:eastAsia="Courier New" w:hAnsi="Arial" w:cs="Arial"/>
              <w:b/>
              <w:lang w:eastAsia="ar-SA"/>
            </w:rPr>
            <w:t>BOU-V.272.12.2026</w:t>
          </w:r>
        </w:sdtContent>
      </w:sdt>
      <w:r w:rsidRPr="00B35C0D">
        <w:rPr>
          <w:rFonts w:ascii="Arial" w:eastAsia="Courier New" w:hAnsi="Arial" w:cs="Arial"/>
          <w:b/>
          <w:lang w:eastAsia="ar-SA"/>
        </w:rPr>
        <w:t>, oświadczam</w:t>
      </w:r>
      <w:r w:rsidR="0092604B" w:rsidRPr="00B35C0D">
        <w:rPr>
          <w:rFonts w:ascii="Arial" w:eastAsia="Courier New" w:hAnsi="Arial" w:cs="Arial"/>
          <w:b/>
          <w:lang w:eastAsia="ar-SA"/>
        </w:rPr>
        <w:t>/-y</w:t>
      </w:r>
      <w:r w:rsidRPr="00B35C0D">
        <w:rPr>
          <w:rFonts w:ascii="Arial" w:hAnsi="Arial" w:cs="Arial"/>
        </w:rPr>
        <w:t>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146277" w:rsidRPr="00B35C0D" w14:paraId="3A6978E6" w14:textId="77777777" w:rsidTr="00A9001F">
        <w:tc>
          <w:tcPr>
            <w:tcW w:w="2265" w:type="dxa"/>
            <w:shd w:val="clear" w:color="auto" w:fill="E7E6E6" w:themeFill="background2"/>
          </w:tcPr>
          <w:p w14:paraId="63BD319C" w14:textId="77777777" w:rsidR="00146277" w:rsidRPr="00B35C0D" w:rsidRDefault="00146277" w:rsidP="00B35C0D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35C0D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C252914" w14:textId="77777777" w:rsidR="00146277" w:rsidRPr="00B35C0D" w:rsidRDefault="00146277" w:rsidP="00B35C0D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35C0D">
              <w:rPr>
                <w:rFonts w:ascii="Arial" w:hAnsi="Arial" w:cs="Arial"/>
                <w:b/>
                <w:bCs/>
              </w:rPr>
              <w:t xml:space="preserve">Siedziba </w:t>
            </w:r>
            <w:r w:rsidRPr="00B35C0D">
              <w:rPr>
                <w:rFonts w:ascii="Arial" w:hAnsi="Arial" w:cs="Arial"/>
                <w:b/>
                <w:bCs/>
              </w:rPr>
              <w:br/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8A5C452" w14:textId="330D54ED" w:rsidR="00146277" w:rsidRPr="00B35C0D" w:rsidRDefault="0092604B" w:rsidP="00B35C0D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35C0D">
              <w:rPr>
                <w:rFonts w:ascii="Arial" w:hAnsi="Arial" w:cs="Arial"/>
                <w:b/>
                <w:bCs/>
              </w:rPr>
              <w:t>Dostawy</w:t>
            </w:r>
            <w:r w:rsidR="00146277" w:rsidRPr="00B35C0D">
              <w:rPr>
                <w:rFonts w:ascii="Arial" w:hAnsi="Arial" w:cs="Arial"/>
                <w:b/>
                <w:bCs/>
              </w:rPr>
              <w:t>, które będą wykonywane przez wykonawcę</w:t>
            </w:r>
          </w:p>
        </w:tc>
      </w:tr>
      <w:tr w:rsidR="00146277" w:rsidRPr="00B35C0D" w14:paraId="0E2F07D9" w14:textId="77777777" w:rsidTr="00A9001F">
        <w:tc>
          <w:tcPr>
            <w:tcW w:w="2265" w:type="dxa"/>
          </w:tcPr>
          <w:p w14:paraId="7B4FD3BC" w14:textId="77777777" w:rsidR="00146277" w:rsidRPr="00B35C0D" w:rsidRDefault="00146277" w:rsidP="00B35C0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407ADEBD" w14:textId="77777777" w:rsidR="00146277" w:rsidRPr="00B35C0D" w:rsidRDefault="00146277" w:rsidP="00B35C0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44BFD3D9" w14:textId="77777777" w:rsidR="00146277" w:rsidRPr="00B35C0D" w:rsidRDefault="00146277" w:rsidP="00B35C0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46277" w:rsidRPr="00B35C0D" w14:paraId="0BB889D3" w14:textId="77777777" w:rsidTr="00A9001F">
        <w:tc>
          <w:tcPr>
            <w:tcW w:w="2265" w:type="dxa"/>
          </w:tcPr>
          <w:p w14:paraId="3D4CC568" w14:textId="77777777" w:rsidR="00146277" w:rsidRPr="00B35C0D" w:rsidRDefault="00146277" w:rsidP="00B35C0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453DFBC0" w14:textId="77777777" w:rsidR="00146277" w:rsidRPr="00B35C0D" w:rsidRDefault="00146277" w:rsidP="00B35C0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75EFCDD6" w14:textId="77777777" w:rsidR="00146277" w:rsidRPr="00B35C0D" w:rsidRDefault="00146277" w:rsidP="00B35C0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46277" w:rsidRPr="00B35C0D" w14:paraId="15B87DBC" w14:textId="77777777" w:rsidTr="00A9001F">
        <w:tc>
          <w:tcPr>
            <w:tcW w:w="2265" w:type="dxa"/>
          </w:tcPr>
          <w:p w14:paraId="418C1987" w14:textId="77777777" w:rsidR="00146277" w:rsidRPr="00B35C0D" w:rsidRDefault="00146277" w:rsidP="00B35C0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36BC1A86" w14:textId="77777777" w:rsidR="00146277" w:rsidRPr="00B35C0D" w:rsidRDefault="00146277" w:rsidP="00B35C0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69524F48" w14:textId="77777777" w:rsidR="00146277" w:rsidRPr="00B35C0D" w:rsidRDefault="00146277" w:rsidP="00B35C0D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BC6372" w14:textId="77777777" w:rsidR="00146277" w:rsidRPr="00B35C0D" w:rsidRDefault="00146277" w:rsidP="00B35C0D">
      <w:pPr>
        <w:pStyle w:val="Akapitzlist"/>
        <w:spacing w:after="120" w:line="360" w:lineRule="auto"/>
        <w:rPr>
          <w:rFonts w:ascii="Arial" w:hAnsi="Arial" w:cs="Arial"/>
        </w:rPr>
      </w:pPr>
    </w:p>
    <w:p w14:paraId="133FF791" w14:textId="77777777" w:rsidR="00146277" w:rsidRPr="00B35C0D" w:rsidRDefault="00146277" w:rsidP="00B35C0D">
      <w:pPr>
        <w:spacing w:line="360" w:lineRule="auto"/>
        <w:rPr>
          <w:rFonts w:ascii="Arial" w:eastAsia="Courier New" w:hAnsi="Arial" w:cs="Arial"/>
          <w:bCs/>
          <w:lang w:eastAsia="ar-SA"/>
        </w:rPr>
      </w:pPr>
    </w:p>
    <w:p w14:paraId="18091F6A" w14:textId="0CEEEB09" w:rsidR="001665BD" w:rsidRPr="00B35C0D" w:rsidRDefault="00146277" w:rsidP="00B35C0D">
      <w:pPr>
        <w:widowControl w:val="0"/>
        <w:suppressAutoHyphens/>
        <w:spacing w:after="0" w:line="360" w:lineRule="auto"/>
        <w:ind w:left="4820" w:hanging="1134"/>
        <w:rPr>
          <w:rFonts w:ascii="Arial" w:hAnsi="Arial" w:cs="Arial"/>
          <w:i/>
        </w:rPr>
      </w:pPr>
      <w:r w:rsidRPr="00B35C0D">
        <w:rPr>
          <w:rFonts w:ascii="Arial" w:hAnsi="Arial" w:cs="Arial"/>
          <w:i/>
        </w:rPr>
        <w:t>/wymagany kwalifikowany podpis elektroniczny/</w:t>
      </w:r>
    </w:p>
    <w:p w14:paraId="44BB617B" w14:textId="77777777" w:rsidR="001665BD" w:rsidRPr="00B35C0D" w:rsidRDefault="001665BD" w:rsidP="00B35C0D">
      <w:pPr>
        <w:spacing w:line="360" w:lineRule="auto"/>
        <w:rPr>
          <w:rFonts w:ascii="Arial" w:hAnsi="Arial" w:cs="Arial"/>
          <w:i/>
        </w:rPr>
      </w:pPr>
      <w:r w:rsidRPr="00B35C0D">
        <w:rPr>
          <w:rFonts w:ascii="Arial" w:hAnsi="Arial" w:cs="Arial"/>
          <w:i/>
        </w:rPr>
        <w:br w:type="page"/>
      </w:r>
    </w:p>
    <w:p w14:paraId="4CE8A6ED" w14:textId="77777777" w:rsidR="001665BD" w:rsidRPr="00B35C0D" w:rsidRDefault="001665BD" w:rsidP="00B35C0D">
      <w:pPr>
        <w:spacing w:before="120" w:after="0" w:line="360" w:lineRule="auto"/>
        <w:rPr>
          <w:rFonts w:ascii="Arial" w:hAnsi="Arial" w:cs="Arial"/>
        </w:rPr>
      </w:pPr>
    </w:p>
    <w:p w14:paraId="1458BBE6" w14:textId="77777777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lang w:eastAsia="ar-SA"/>
        </w:rPr>
      </w:pPr>
      <w:r w:rsidRPr="00B35C0D">
        <w:rPr>
          <w:rFonts w:ascii="Arial" w:eastAsia="Lucida Sans Unicode" w:hAnsi="Arial" w:cs="Arial"/>
          <w:b/>
          <w:bCs/>
          <w:lang w:eastAsia="ar-SA"/>
        </w:rPr>
        <w:t xml:space="preserve">Załącznik nr </w:t>
      </w:r>
      <w:proofErr w:type="gramStart"/>
      <w:r w:rsidRPr="00B35C0D">
        <w:rPr>
          <w:rFonts w:ascii="Arial" w:eastAsia="Lucida Sans Unicode" w:hAnsi="Arial" w:cs="Arial"/>
          <w:b/>
          <w:bCs/>
          <w:lang w:eastAsia="ar-SA"/>
        </w:rPr>
        <w:t>9  do</w:t>
      </w:r>
      <w:proofErr w:type="gramEnd"/>
      <w:r w:rsidRPr="00B35C0D">
        <w:rPr>
          <w:rFonts w:ascii="Arial" w:eastAsia="Lucida Sans Unicode" w:hAnsi="Arial" w:cs="Arial"/>
          <w:b/>
          <w:bCs/>
          <w:lang w:eastAsia="ar-SA"/>
        </w:rPr>
        <w:t xml:space="preserve"> SWZ</w:t>
      </w:r>
    </w:p>
    <w:p w14:paraId="2B2D2C51" w14:textId="77777777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lang w:eastAsia="ar-SA"/>
        </w:rPr>
      </w:pPr>
      <w:r w:rsidRPr="00B35C0D">
        <w:rPr>
          <w:rFonts w:ascii="Arial" w:hAnsi="Arial" w:cs="Arial"/>
          <w:bCs/>
          <w:i/>
        </w:rPr>
        <w:t>/składany na wezwanie zamawiającego/</w:t>
      </w:r>
    </w:p>
    <w:p w14:paraId="7F09D705" w14:textId="77777777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lang w:eastAsia="ar-SA"/>
        </w:rPr>
      </w:pPr>
      <w:r w:rsidRPr="00B35C0D">
        <w:rPr>
          <w:rFonts w:ascii="Arial" w:eastAsia="Lucida Sans Unicode" w:hAnsi="Arial" w:cs="Arial"/>
          <w:lang w:eastAsia="ar-SA"/>
        </w:rPr>
        <w:t xml:space="preserve">          </w:t>
      </w:r>
    </w:p>
    <w:p w14:paraId="378AD27A" w14:textId="61E4CE18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lang w:eastAsia="ar-SA"/>
        </w:rPr>
      </w:pPr>
      <w:r w:rsidRPr="00B35C0D">
        <w:rPr>
          <w:rFonts w:ascii="Arial" w:eastAsia="Lucida Sans Unicode" w:hAnsi="Arial" w:cs="Arial"/>
          <w:lang w:eastAsia="ar-SA"/>
        </w:rPr>
        <w:t xml:space="preserve">   …………………</w:t>
      </w:r>
      <w:proofErr w:type="gramStart"/>
      <w:r w:rsidRPr="00B35C0D">
        <w:rPr>
          <w:rFonts w:ascii="Arial" w:eastAsia="Lucida Sans Unicode" w:hAnsi="Arial" w:cs="Arial"/>
          <w:lang w:eastAsia="ar-SA"/>
        </w:rPr>
        <w:t>…….</w:t>
      </w:r>
      <w:proofErr w:type="gramEnd"/>
      <w:r w:rsidRPr="00B35C0D">
        <w:rPr>
          <w:rFonts w:ascii="Arial" w:eastAsia="Lucida Sans Unicode" w:hAnsi="Arial" w:cs="Arial"/>
          <w:lang w:eastAsia="ar-SA"/>
        </w:rPr>
        <w:t>, dnia …………… 202</w:t>
      </w:r>
      <w:r w:rsidR="00451F89">
        <w:rPr>
          <w:rFonts w:ascii="Arial" w:eastAsia="Lucida Sans Unicode" w:hAnsi="Arial" w:cs="Arial"/>
          <w:lang w:eastAsia="ar-SA"/>
        </w:rPr>
        <w:t>5</w:t>
      </w:r>
      <w:r w:rsidRPr="00B35C0D">
        <w:rPr>
          <w:rFonts w:ascii="Arial" w:eastAsia="Lucida Sans Unicode" w:hAnsi="Arial" w:cs="Arial"/>
          <w:lang w:eastAsia="ar-SA"/>
        </w:rPr>
        <w:t xml:space="preserve"> r. </w:t>
      </w:r>
    </w:p>
    <w:p w14:paraId="63B96F4E" w14:textId="77777777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lang w:eastAsia="ar-SA"/>
        </w:rPr>
      </w:pPr>
    </w:p>
    <w:p w14:paraId="5BEFED22" w14:textId="77777777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lang w:eastAsia="ar-SA"/>
        </w:rPr>
      </w:pPr>
      <w:r w:rsidRPr="00B35C0D">
        <w:rPr>
          <w:rFonts w:ascii="Arial" w:eastAsia="Lucida Sans Unicode" w:hAnsi="Arial" w:cs="Arial"/>
          <w:lang w:eastAsia="ar-SA"/>
        </w:rPr>
        <w:t>……………………………………………………</w:t>
      </w:r>
    </w:p>
    <w:p w14:paraId="1E691D7A" w14:textId="77777777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i/>
          <w:lang w:eastAsia="ar-SA"/>
        </w:rPr>
      </w:pPr>
      <w:r w:rsidRPr="00B35C0D">
        <w:rPr>
          <w:rFonts w:ascii="Arial" w:eastAsia="Lucida Sans Unicode" w:hAnsi="Arial" w:cs="Arial"/>
          <w:i/>
          <w:lang w:eastAsia="ar-SA"/>
        </w:rPr>
        <w:t>(nazwa i adres wykonawcy)</w:t>
      </w:r>
    </w:p>
    <w:p w14:paraId="419C88EB" w14:textId="77777777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i/>
          <w:lang w:eastAsia="ar-SA"/>
        </w:rPr>
      </w:pPr>
    </w:p>
    <w:p w14:paraId="2D3D70AB" w14:textId="77777777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i/>
          <w:lang w:eastAsia="ar-SA"/>
        </w:rPr>
      </w:pPr>
    </w:p>
    <w:p w14:paraId="29182D09" w14:textId="77777777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i/>
          <w:lang w:eastAsia="ar-SA"/>
        </w:rPr>
      </w:pPr>
    </w:p>
    <w:p w14:paraId="1F846EBD" w14:textId="77777777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lang w:eastAsia="ar-SA"/>
        </w:rPr>
      </w:pPr>
    </w:p>
    <w:p w14:paraId="3699128A" w14:textId="77777777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u w:val="single"/>
          <w:lang w:eastAsia="ar-SA"/>
        </w:rPr>
      </w:pPr>
      <w:r w:rsidRPr="00B35C0D">
        <w:rPr>
          <w:rFonts w:ascii="Arial" w:eastAsia="Lucida Sans Unicode" w:hAnsi="Arial" w:cs="Arial"/>
          <w:b/>
          <w:u w:val="single"/>
          <w:lang w:eastAsia="ar-SA"/>
        </w:rPr>
        <w:t>WYKAZ DOSTAW</w:t>
      </w:r>
    </w:p>
    <w:p w14:paraId="296915B8" w14:textId="77777777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u w:val="single"/>
          <w:lang w:eastAsia="ar-SA"/>
        </w:rPr>
      </w:pPr>
    </w:p>
    <w:p w14:paraId="3F7308AA" w14:textId="2A71013A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Cs/>
          <w:lang w:eastAsia="ar-SA"/>
        </w:rPr>
      </w:pPr>
      <w:r w:rsidRPr="00B35C0D">
        <w:rPr>
          <w:rFonts w:ascii="Arial" w:eastAsia="Lucida Sans Unicode" w:hAnsi="Arial" w:cs="Arial"/>
          <w:bCs/>
          <w:lang w:eastAsia="ar-SA"/>
        </w:rPr>
        <w:t xml:space="preserve">Składając ofertę w postępowaniu pn. </w:t>
      </w:r>
      <w:sdt>
        <w:sdtPr>
          <w:rPr>
            <w:rFonts w:ascii="Arial" w:eastAsia="Lucida Sans Unicode" w:hAnsi="Arial" w:cs="Arial"/>
            <w:b/>
            <w:bCs/>
            <w:lang w:eastAsia="ar-SA"/>
          </w:rPr>
          <w:alias w:val="Tytuł"/>
          <w:tag w:val=""/>
          <w:id w:val="519285611"/>
          <w:placeholder>
            <w:docPart w:val="60361EF9788F42E7BE551EC51920E9E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C4362">
            <w:rPr>
              <w:rFonts w:ascii="Arial" w:eastAsia="Lucida Sans Unicode" w:hAnsi="Arial" w:cs="Arial"/>
              <w:b/>
              <w:bCs/>
              <w:lang w:eastAsia="ar-SA"/>
            </w:rPr>
            <w:t>Zakup oraz instalacja sprzętu i urządzeń łączności radiowej dla 25 Stacji Przemiennikowych na potrzeby systemu Państwowego Ratownictwa Medycznego.</w:t>
          </w:r>
        </w:sdtContent>
      </w:sdt>
      <w:r w:rsidRPr="00B35C0D">
        <w:rPr>
          <w:rFonts w:ascii="Arial" w:eastAsia="Lucida Sans Unicode" w:hAnsi="Arial" w:cs="Arial"/>
          <w:b/>
          <w:bCs/>
          <w:lang w:eastAsia="ar-SA"/>
        </w:rPr>
        <w:t xml:space="preserve"> – znak sprawy </w:t>
      </w:r>
      <w:sdt>
        <w:sdtPr>
          <w:rPr>
            <w:rFonts w:ascii="Arial" w:eastAsia="Lucida Sans Unicode" w:hAnsi="Arial" w:cs="Arial"/>
            <w:b/>
            <w:bCs/>
            <w:lang w:eastAsia="ar-SA"/>
          </w:rPr>
          <w:alias w:val="Stan"/>
          <w:tag w:val=""/>
          <w:id w:val="1615628451"/>
          <w:placeholder>
            <w:docPart w:val="CEC13C9D1A6E4B0FAE363543C757CCD7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1C4362">
            <w:rPr>
              <w:rFonts w:ascii="Arial" w:eastAsia="Lucida Sans Unicode" w:hAnsi="Arial" w:cs="Arial"/>
              <w:b/>
              <w:bCs/>
              <w:lang w:eastAsia="ar-SA"/>
            </w:rPr>
            <w:t>BOU-V.272.12.2026</w:t>
          </w:r>
        </w:sdtContent>
      </w:sdt>
      <w:r w:rsidRPr="00B35C0D">
        <w:rPr>
          <w:rFonts w:ascii="Arial" w:eastAsia="Lucida Sans Unicode" w:hAnsi="Arial" w:cs="Arial"/>
          <w:b/>
          <w:bCs/>
          <w:lang w:eastAsia="ar-SA"/>
        </w:rPr>
        <w:t xml:space="preserve"> </w:t>
      </w:r>
      <w:r w:rsidRPr="00B35C0D">
        <w:rPr>
          <w:rFonts w:ascii="Arial" w:eastAsia="Lucida Sans Unicode" w:hAnsi="Arial" w:cs="Arial"/>
          <w:bCs/>
          <w:lang w:eastAsia="ar-SA"/>
        </w:rPr>
        <w:t>oświadczam, że posiadamy następującą wiedzę i doświadczenie:</w:t>
      </w:r>
    </w:p>
    <w:p w14:paraId="3B202CE9" w14:textId="77777777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eastAsia="Courier New" w:hAnsi="Arial" w:cs="Arial"/>
          <w:bCs/>
          <w:lang w:eastAsia="ar-SA"/>
        </w:rPr>
      </w:pPr>
    </w:p>
    <w:tbl>
      <w:tblPr>
        <w:tblW w:w="92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2376"/>
        <w:gridCol w:w="3011"/>
        <w:gridCol w:w="3260"/>
      </w:tblGrid>
      <w:tr w:rsidR="001665BD" w:rsidRPr="00B35C0D" w14:paraId="6AF6B779" w14:textId="77777777" w:rsidTr="00D16958">
        <w:tc>
          <w:tcPr>
            <w:tcW w:w="596" w:type="dxa"/>
            <w:shd w:val="clear" w:color="auto" w:fill="D0CECE" w:themeFill="background2" w:themeFillShade="E6"/>
            <w:vAlign w:val="center"/>
          </w:tcPr>
          <w:p w14:paraId="5C67C79A" w14:textId="77777777" w:rsidR="001665BD" w:rsidRPr="00B35C0D" w:rsidRDefault="001665BD" w:rsidP="00B35C0D">
            <w:pPr>
              <w:widowControl w:val="0"/>
              <w:suppressAutoHyphens/>
              <w:spacing w:after="0" w:line="360" w:lineRule="auto"/>
              <w:rPr>
                <w:rFonts w:ascii="Arial" w:eastAsia="Lucida Sans Unicode" w:hAnsi="Arial" w:cs="Arial"/>
                <w:b/>
                <w:bCs/>
                <w:lang w:eastAsia="ar-SA"/>
              </w:rPr>
            </w:pPr>
            <w:r w:rsidRPr="00B35C0D">
              <w:rPr>
                <w:rFonts w:ascii="Arial" w:eastAsia="Lucida Sans Unicode" w:hAnsi="Arial" w:cs="Arial"/>
                <w:b/>
                <w:bCs/>
                <w:lang w:eastAsia="ar-SA"/>
              </w:rPr>
              <w:t>Lp.</w:t>
            </w:r>
          </w:p>
        </w:tc>
        <w:tc>
          <w:tcPr>
            <w:tcW w:w="2376" w:type="dxa"/>
            <w:shd w:val="clear" w:color="auto" w:fill="D0CECE" w:themeFill="background2" w:themeFillShade="E6"/>
            <w:vAlign w:val="center"/>
          </w:tcPr>
          <w:p w14:paraId="14613A70" w14:textId="77777777" w:rsidR="001665BD" w:rsidRPr="00B35C0D" w:rsidRDefault="001665BD" w:rsidP="00B35C0D">
            <w:pPr>
              <w:widowControl w:val="0"/>
              <w:suppressAutoHyphens/>
              <w:spacing w:after="0" w:line="360" w:lineRule="auto"/>
              <w:rPr>
                <w:rFonts w:ascii="Arial" w:hAnsi="Arial" w:cs="Arial"/>
                <w:b/>
              </w:rPr>
            </w:pPr>
            <w:r w:rsidRPr="00B35C0D">
              <w:rPr>
                <w:rFonts w:ascii="Arial" w:hAnsi="Arial" w:cs="Arial"/>
                <w:b/>
              </w:rPr>
              <w:t>Przedmiot dostawy</w:t>
            </w:r>
          </w:p>
        </w:tc>
        <w:tc>
          <w:tcPr>
            <w:tcW w:w="3011" w:type="dxa"/>
            <w:shd w:val="clear" w:color="auto" w:fill="D0CECE" w:themeFill="background2" w:themeFillShade="E6"/>
            <w:vAlign w:val="center"/>
          </w:tcPr>
          <w:p w14:paraId="710B85D8" w14:textId="77777777" w:rsidR="001665BD" w:rsidRPr="00B35C0D" w:rsidRDefault="001665BD" w:rsidP="00B35C0D">
            <w:pPr>
              <w:widowControl w:val="0"/>
              <w:suppressAutoHyphens/>
              <w:spacing w:after="0" w:line="360" w:lineRule="auto"/>
              <w:rPr>
                <w:rFonts w:ascii="Arial" w:eastAsia="Lucida Sans Unicode" w:hAnsi="Arial" w:cs="Arial"/>
                <w:b/>
                <w:bCs/>
                <w:lang w:eastAsia="ar-SA"/>
              </w:rPr>
            </w:pPr>
            <w:r w:rsidRPr="00B35C0D">
              <w:rPr>
                <w:rFonts w:ascii="Arial" w:eastAsia="Lucida Sans Unicode" w:hAnsi="Arial" w:cs="Arial"/>
                <w:b/>
                <w:bCs/>
                <w:lang w:eastAsia="ar-SA"/>
              </w:rPr>
              <w:t xml:space="preserve">Podmiot </w:t>
            </w:r>
          </w:p>
          <w:p w14:paraId="621AA148" w14:textId="3C30DEF0" w:rsidR="001665BD" w:rsidRPr="00B35C0D" w:rsidRDefault="001665BD" w:rsidP="00B35C0D">
            <w:pPr>
              <w:widowControl w:val="0"/>
              <w:suppressAutoHyphens/>
              <w:spacing w:after="0" w:line="360" w:lineRule="auto"/>
              <w:rPr>
                <w:rFonts w:ascii="Arial" w:eastAsia="Lucida Sans Unicode" w:hAnsi="Arial" w:cs="Arial"/>
                <w:bCs/>
                <w:lang w:eastAsia="ar-SA"/>
              </w:rPr>
            </w:pPr>
            <w:r w:rsidRPr="00B35C0D">
              <w:rPr>
                <w:rFonts w:ascii="Arial" w:eastAsia="Lucida Sans Unicode" w:hAnsi="Arial" w:cs="Arial"/>
                <w:bCs/>
                <w:lang w:eastAsia="ar-SA"/>
              </w:rPr>
              <w:t xml:space="preserve">(na rzecz którego została wykonana </w:t>
            </w:r>
            <w:r w:rsidR="006E2B73">
              <w:rPr>
                <w:rFonts w:ascii="Arial" w:eastAsia="Lucida Sans Unicode" w:hAnsi="Arial" w:cs="Arial"/>
                <w:bCs/>
                <w:lang w:eastAsia="ar-SA"/>
              </w:rPr>
              <w:t xml:space="preserve">lub jest wykonywana </w:t>
            </w:r>
            <w:r w:rsidRPr="00B35C0D">
              <w:rPr>
                <w:rFonts w:ascii="Arial" w:eastAsia="Lucida Sans Unicode" w:hAnsi="Arial" w:cs="Arial"/>
                <w:bCs/>
                <w:lang w:eastAsia="ar-SA"/>
              </w:rPr>
              <w:t>dostawa)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32AA4410" w14:textId="77777777" w:rsidR="001665BD" w:rsidRPr="00B35C0D" w:rsidRDefault="001665BD" w:rsidP="00B35C0D">
            <w:pPr>
              <w:widowControl w:val="0"/>
              <w:suppressAutoHyphens/>
              <w:spacing w:after="0" w:line="360" w:lineRule="auto"/>
              <w:rPr>
                <w:rFonts w:ascii="Arial" w:eastAsia="Lucida Sans Unicode" w:hAnsi="Arial" w:cs="Arial"/>
                <w:b/>
                <w:bCs/>
                <w:lang w:eastAsia="ar-SA"/>
              </w:rPr>
            </w:pPr>
            <w:r w:rsidRPr="00B35C0D">
              <w:rPr>
                <w:rFonts w:ascii="Arial" w:eastAsia="Lucida Sans Unicode" w:hAnsi="Arial" w:cs="Arial"/>
                <w:b/>
                <w:bCs/>
                <w:lang w:eastAsia="ar-SA"/>
              </w:rPr>
              <w:t>Data wykonania</w:t>
            </w:r>
          </w:p>
          <w:p w14:paraId="4901EBC9" w14:textId="77777777" w:rsidR="001665BD" w:rsidRPr="00B35C0D" w:rsidRDefault="001665BD" w:rsidP="00B35C0D">
            <w:pPr>
              <w:widowControl w:val="0"/>
              <w:suppressAutoHyphens/>
              <w:spacing w:after="0" w:line="360" w:lineRule="auto"/>
              <w:rPr>
                <w:rFonts w:ascii="Arial" w:eastAsia="Lucida Sans Unicode" w:hAnsi="Arial" w:cs="Arial"/>
                <w:b/>
                <w:bCs/>
                <w:lang w:eastAsia="ar-SA"/>
              </w:rPr>
            </w:pPr>
            <w:r w:rsidRPr="00B35C0D">
              <w:rPr>
                <w:rFonts w:ascii="Arial" w:eastAsia="Lucida Sans Unicode" w:hAnsi="Arial" w:cs="Arial"/>
                <w:b/>
                <w:bCs/>
                <w:lang w:eastAsia="ar-SA"/>
              </w:rPr>
              <w:t>termin zakończenia</w:t>
            </w:r>
          </w:p>
          <w:p w14:paraId="69BF4CEB" w14:textId="77777777" w:rsidR="001665BD" w:rsidRPr="00B35C0D" w:rsidRDefault="001665BD" w:rsidP="00B35C0D">
            <w:pPr>
              <w:widowControl w:val="0"/>
              <w:suppressAutoHyphens/>
              <w:spacing w:after="0" w:line="360" w:lineRule="auto"/>
              <w:rPr>
                <w:rFonts w:ascii="Arial" w:eastAsia="Lucida Sans Unicode" w:hAnsi="Arial" w:cs="Arial"/>
                <w:bCs/>
                <w:lang w:eastAsia="ar-SA"/>
              </w:rPr>
            </w:pPr>
            <w:r w:rsidRPr="00B35C0D">
              <w:rPr>
                <w:rFonts w:ascii="Arial" w:eastAsia="Lucida Sans Unicode" w:hAnsi="Arial" w:cs="Arial"/>
                <w:bCs/>
                <w:lang w:eastAsia="ar-SA"/>
              </w:rPr>
              <w:t>(</w:t>
            </w:r>
            <w:proofErr w:type="spellStart"/>
            <w:proofErr w:type="gramStart"/>
            <w:r w:rsidRPr="00B35C0D">
              <w:rPr>
                <w:rFonts w:ascii="Arial" w:eastAsia="Lucida Sans Unicode" w:hAnsi="Arial" w:cs="Arial"/>
                <w:bCs/>
                <w:lang w:eastAsia="ar-SA"/>
              </w:rPr>
              <w:t>dd.mm.rrrr</w:t>
            </w:r>
            <w:proofErr w:type="spellEnd"/>
            <w:proofErr w:type="gramEnd"/>
            <w:r w:rsidRPr="00B35C0D">
              <w:rPr>
                <w:rFonts w:ascii="Arial" w:eastAsia="Lucida Sans Unicode" w:hAnsi="Arial" w:cs="Arial"/>
                <w:bCs/>
                <w:lang w:eastAsia="ar-SA"/>
              </w:rPr>
              <w:t>)</w:t>
            </w:r>
          </w:p>
        </w:tc>
      </w:tr>
      <w:tr w:rsidR="001665BD" w:rsidRPr="00B35C0D" w14:paraId="746F7F0C" w14:textId="77777777" w:rsidTr="00D16958">
        <w:tc>
          <w:tcPr>
            <w:tcW w:w="596" w:type="dxa"/>
            <w:vAlign w:val="center"/>
          </w:tcPr>
          <w:p w14:paraId="15E99093" w14:textId="77777777" w:rsidR="001665BD" w:rsidRPr="00B35C0D" w:rsidRDefault="001665BD" w:rsidP="00B35C0D">
            <w:pPr>
              <w:widowControl w:val="0"/>
              <w:suppressAutoHyphens/>
              <w:spacing w:before="120" w:after="120" w:line="360" w:lineRule="auto"/>
              <w:rPr>
                <w:rFonts w:ascii="Arial" w:eastAsia="Courier New" w:hAnsi="Arial" w:cs="Arial"/>
                <w:bCs/>
                <w:lang w:eastAsia="ar-SA"/>
              </w:rPr>
            </w:pPr>
            <w:r w:rsidRPr="00B35C0D">
              <w:rPr>
                <w:rFonts w:ascii="Arial" w:eastAsia="Courier New" w:hAnsi="Arial" w:cs="Arial"/>
                <w:bCs/>
                <w:lang w:eastAsia="ar-SA"/>
              </w:rPr>
              <w:t>1.</w:t>
            </w:r>
          </w:p>
        </w:tc>
        <w:tc>
          <w:tcPr>
            <w:tcW w:w="2376" w:type="dxa"/>
          </w:tcPr>
          <w:p w14:paraId="3C5C155E" w14:textId="77777777" w:rsidR="001665BD" w:rsidRPr="00B35C0D" w:rsidRDefault="001665BD" w:rsidP="00B35C0D">
            <w:pPr>
              <w:widowControl w:val="0"/>
              <w:suppressAutoHyphens/>
              <w:spacing w:before="120" w:after="120" w:line="360" w:lineRule="auto"/>
              <w:rPr>
                <w:rFonts w:ascii="Arial" w:eastAsia="Courier New" w:hAnsi="Arial" w:cs="Arial"/>
                <w:bCs/>
                <w:lang w:eastAsia="ar-SA"/>
              </w:rPr>
            </w:pPr>
          </w:p>
          <w:p w14:paraId="33AC994E" w14:textId="77777777" w:rsidR="001665BD" w:rsidRPr="00B35C0D" w:rsidRDefault="001665BD" w:rsidP="00B35C0D">
            <w:pPr>
              <w:widowControl w:val="0"/>
              <w:suppressAutoHyphens/>
              <w:spacing w:before="120" w:after="120" w:line="360" w:lineRule="auto"/>
              <w:rPr>
                <w:rFonts w:ascii="Arial" w:eastAsia="Courier New" w:hAnsi="Arial" w:cs="Arial"/>
                <w:bCs/>
                <w:lang w:eastAsia="ar-SA"/>
              </w:rPr>
            </w:pPr>
          </w:p>
        </w:tc>
        <w:tc>
          <w:tcPr>
            <w:tcW w:w="3011" w:type="dxa"/>
          </w:tcPr>
          <w:p w14:paraId="7F821D39" w14:textId="77777777" w:rsidR="001665BD" w:rsidRPr="00B35C0D" w:rsidRDefault="001665BD" w:rsidP="00B35C0D">
            <w:pPr>
              <w:widowControl w:val="0"/>
              <w:suppressAutoHyphens/>
              <w:spacing w:before="120" w:after="120" w:line="360" w:lineRule="auto"/>
              <w:rPr>
                <w:rFonts w:ascii="Arial" w:eastAsia="Courier New" w:hAnsi="Arial" w:cs="Arial"/>
                <w:bCs/>
                <w:lang w:eastAsia="ar-SA"/>
              </w:rPr>
            </w:pPr>
          </w:p>
        </w:tc>
        <w:tc>
          <w:tcPr>
            <w:tcW w:w="3260" w:type="dxa"/>
          </w:tcPr>
          <w:p w14:paraId="3DA81662" w14:textId="77777777" w:rsidR="001665BD" w:rsidRPr="00B35C0D" w:rsidRDefault="001665BD" w:rsidP="00B35C0D">
            <w:pPr>
              <w:widowControl w:val="0"/>
              <w:suppressAutoHyphens/>
              <w:spacing w:before="120" w:after="120" w:line="360" w:lineRule="auto"/>
              <w:rPr>
                <w:rFonts w:ascii="Arial" w:eastAsia="Courier New" w:hAnsi="Arial" w:cs="Arial"/>
                <w:bCs/>
                <w:lang w:eastAsia="ar-SA"/>
              </w:rPr>
            </w:pPr>
          </w:p>
        </w:tc>
      </w:tr>
      <w:tr w:rsidR="001665BD" w:rsidRPr="00B35C0D" w14:paraId="13E6A4E6" w14:textId="77777777" w:rsidTr="00D16958">
        <w:tc>
          <w:tcPr>
            <w:tcW w:w="596" w:type="dxa"/>
            <w:vAlign w:val="center"/>
          </w:tcPr>
          <w:p w14:paraId="63F3DE78" w14:textId="77777777" w:rsidR="001665BD" w:rsidRPr="00B35C0D" w:rsidRDefault="001665BD" w:rsidP="00B35C0D">
            <w:pPr>
              <w:widowControl w:val="0"/>
              <w:suppressAutoHyphens/>
              <w:spacing w:before="120" w:after="120" w:line="360" w:lineRule="auto"/>
              <w:rPr>
                <w:rFonts w:ascii="Arial" w:eastAsia="Courier New" w:hAnsi="Arial" w:cs="Arial"/>
                <w:bCs/>
                <w:lang w:eastAsia="ar-SA"/>
              </w:rPr>
            </w:pPr>
            <w:r w:rsidRPr="00B35C0D">
              <w:rPr>
                <w:rFonts w:ascii="Arial" w:eastAsia="Courier New" w:hAnsi="Arial" w:cs="Arial"/>
                <w:bCs/>
                <w:lang w:eastAsia="ar-SA"/>
              </w:rPr>
              <w:t>….</w:t>
            </w:r>
          </w:p>
        </w:tc>
        <w:tc>
          <w:tcPr>
            <w:tcW w:w="2376" w:type="dxa"/>
          </w:tcPr>
          <w:p w14:paraId="1DAA845A" w14:textId="77777777" w:rsidR="001665BD" w:rsidRPr="00B35C0D" w:rsidRDefault="001665BD" w:rsidP="00B35C0D">
            <w:pPr>
              <w:widowControl w:val="0"/>
              <w:suppressAutoHyphens/>
              <w:spacing w:before="120" w:after="120" w:line="360" w:lineRule="auto"/>
              <w:rPr>
                <w:rFonts w:ascii="Arial" w:eastAsia="Courier New" w:hAnsi="Arial" w:cs="Arial"/>
                <w:bCs/>
                <w:lang w:eastAsia="ar-SA"/>
              </w:rPr>
            </w:pPr>
          </w:p>
        </w:tc>
        <w:tc>
          <w:tcPr>
            <w:tcW w:w="3011" w:type="dxa"/>
          </w:tcPr>
          <w:p w14:paraId="31A4339C" w14:textId="77777777" w:rsidR="001665BD" w:rsidRPr="00B35C0D" w:rsidRDefault="001665BD" w:rsidP="00B35C0D">
            <w:pPr>
              <w:widowControl w:val="0"/>
              <w:suppressAutoHyphens/>
              <w:spacing w:before="120" w:after="120" w:line="360" w:lineRule="auto"/>
              <w:rPr>
                <w:rFonts w:ascii="Arial" w:eastAsia="Courier New" w:hAnsi="Arial" w:cs="Arial"/>
                <w:bCs/>
                <w:lang w:eastAsia="ar-SA"/>
              </w:rPr>
            </w:pPr>
          </w:p>
        </w:tc>
        <w:tc>
          <w:tcPr>
            <w:tcW w:w="3260" w:type="dxa"/>
          </w:tcPr>
          <w:p w14:paraId="035CA305" w14:textId="77777777" w:rsidR="001665BD" w:rsidRPr="00B35C0D" w:rsidRDefault="001665BD" w:rsidP="00B35C0D">
            <w:pPr>
              <w:widowControl w:val="0"/>
              <w:suppressAutoHyphens/>
              <w:spacing w:before="120" w:after="120" w:line="360" w:lineRule="auto"/>
              <w:rPr>
                <w:rFonts w:ascii="Arial" w:eastAsia="Courier New" w:hAnsi="Arial" w:cs="Arial"/>
                <w:bCs/>
                <w:lang w:eastAsia="ar-SA"/>
              </w:rPr>
            </w:pPr>
          </w:p>
        </w:tc>
      </w:tr>
    </w:tbl>
    <w:p w14:paraId="1250DA3C" w14:textId="77777777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eastAsia="Courier New" w:hAnsi="Arial" w:cs="Arial"/>
          <w:bCs/>
          <w:lang w:eastAsia="ar-SA"/>
        </w:rPr>
      </w:pPr>
    </w:p>
    <w:p w14:paraId="42D0D8A2" w14:textId="77777777" w:rsidR="001665BD" w:rsidRPr="00B35C0D" w:rsidRDefault="001665BD" w:rsidP="00FC4433">
      <w:pPr>
        <w:autoSpaceDE w:val="0"/>
        <w:autoSpaceDN w:val="0"/>
        <w:adjustRightInd w:val="0"/>
        <w:spacing w:after="0" w:line="360" w:lineRule="auto"/>
        <w:rPr>
          <w:rFonts w:ascii="Arial" w:eastAsia="Courier New" w:hAnsi="Arial" w:cs="Arial"/>
          <w:lang w:eastAsia="ar-SA"/>
        </w:rPr>
      </w:pPr>
      <w:r w:rsidRPr="00B35C0D">
        <w:rPr>
          <w:rFonts w:ascii="Arial" w:eastAsia="Courier New" w:hAnsi="Arial" w:cs="Arial"/>
          <w:lang w:eastAsia="ar-SA"/>
        </w:rPr>
        <w:t>Do wykazu należy załączyć dowody określające czy dostawy zostały wykonane lub są wykonywane należycie.</w:t>
      </w:r>
    </w:p>
    <w:p w14:paraId="4E1064C4" w14:textId="6895BB6C" w:rsidR="00FC4433" w:rsidRPr="00FC4433" w:rsidRDefault="00FC4433" w:rsidP="00FC4433">
      <w:pPr>
        <w:spacing w:after="0" w:line="360" w:lineRule="auto"/>
        <w:rPr>
          <w:rFonts w:ascii="Arial" w:hAnsi="Arial" w:cs="Arial"/>
        </w:rPr>
      </w:pPr>
      <w:r w:rsidRPr="00FC4433">
        <w:rPr>
          <w:rFonts w:ascii="Arial" w:hAnsi="Arial" w:cs="Arial"/>
        </w:rPr>
        <w:t xml:space="preserve">Dowodami potwierdzającymi należyte wykonanie </w:t>
      </w:r>
      <w:r>
        <w:rPr>
          <w:rFonts w:ascii="Arial" w:hAnsi="Arial" w:cs="Arial"/>
        </w:rPr>
        <w:t>dostaw</w:t>
      </w:r>
      <w:r w:rsidRPr="00FC4433">
        <w:rPr>
          <w:rFonts w:ascii="Arial" w:hAnsi="Arial" w:cs="Arial"/>
        </w:rPr>
        <w:t xml:space="preserve"> są referencje lub inne</w:t>
      </w:r>
    </w:p>
    <w:p w14:paraId="65F69223" w14:textId="13057291" w:rsidR="00FC4433" w:rsidRPr="00FC4433" w:rsidRDefault="00FC4433" w:rsidP="00FC4433">
      <w:pPr>
        <w:spacing w:after="0" w:line="360" w:lineRule="auto"/>
        <w:rPr>
          <w:rFonts w:ascii="Arial" w:hAnsi="Arial" w:cs="Arial"/>
        </w:rPr>
      </w:pPr>
      <w:r w:rsidRPr="00FC4433">
        <w:rPr>
          <w:rFonts w:ascii="Arial" w:hAnsi="Arial" w:cs="Arial"/>
        </w:rPr>
        <w:t xml:space="preserve">dokumenty sporządzone przez podmiot, na rzecz którego </w:t>
      </w:r>
      <w:r w:rsidR="0009359F">
        <w:rPr>
          <w:rFonts w:ascii="Arial" w:hAnsi="Arial" w:cs="Arial"/>
        </w:rPr>
        <w:t>dostawy</w:t>
      </w:r>
      <w:r w:rsidRPr="00FC4433">
        <w:rPr>
          <w:rFonts w:ascii="Arial" w:hAnsi="Arial" w:cs="Arial"/>
        </w:rPr>
        <w:t xml:space="preserve"> zostały wykonane, a w przypadku świadczeń powtarzających się lub ciągłych – są wykonywane.</w:t>
      </w:r>
    </w:p>
    <w:p w14:paraId="3F5127E0" w14:textId="77777777" w:rsidR="00FC4433" w:rsidRPr="00FC4433" w:rsidRDefault="00FC4433" w:rsidP="00FC4433">
      <w:pPr>
        <w:spacing w:after="0" w:line="360" w:lineRule="auto"/>
        <w:rPr>
          <w:rFonts w:ascii="Arial" w:hAnsi="Arial" w:cs="Arial"/>
        </w:rPr>
      </w:pPr>
      <w:r w:rsidRPr="00FC4433">
        <w:rPr>
          <w:rFonts w:ascii="Arial" w:hAnsi="Arial" w:cs="Arial"/>
        </w:rPr>
        <w:lastRenderedPageBreak/>
        <w:t>Jeżeli Wykonawca z przyczyn od siebie niezależnych nie może uzyskać takich</w:t>
      </w:r>
    </w:p>
    <w:p w14:paraId="1684E29B" w14:textId="607C37BB" w:rsidR="00FC4433" w:rsidRPr="00FC4433" w:rsidRDefault="00FC4433" w:rsidP="00FC4433">
      <w:pPr>
        <w:spacing w:after="0" w:line="360" w:lineRule="auto"/>
        <w:rPr>
          <w:rFonts w:ascii="Arial" w:hAnsi="Arial" w:cs="Arial"/>
        </w:rPr>
      </w:pPr>
      <w:r w:rsidRPr="00FC4433">
        <w:rPr>
          <w:rFonts w:ascii="Arial" w:hAnsi="Arial" w:cs="Arial"/>
        </w:rPr>
        <w:t>dokumentów, dopuszcza się złożenie innych odpowiednich dowodów, w tym</w:t>
      </w:r>
      <w:r>
        <w:rPr>
          <w:rFonts w:ascii="Arial" w:hAnsi="Arial" w:cs="Arial"/>
        </w:rPr>
        <w:t xml:space="preserve"> </w:t>
      </w:r>
      <w:r w:rsidRPr="00FC4433">
        <w:rPr>
          <w:rFonts w:ascii="Arial" w:hAnsi="Arial" w:cs="Arial"/>
        </w:rPr>
        <w:t>oświadczenia Wykonawcy, pod warunkiem, że:</w:t>
      </w:r>
    </w:p>
    <w:p w14:paraId="02F616C6" w14:textId="77777777" w:rsidR="00FC4433" w:rsidRPr="00C568BC" w:rsidRDefault="00FC4433" w:rsidP="00FC4433">
      <w:pPr>
        <w:pStyle w:val="Akapitzlist"/>
        <w:spacing w:after="0" w:line="360" w:lineRule="auto"/>
        <w:ind w:left="426" w:hanging="142"/>
        <w:rPr>
          <w:rFonts w:ascii="Arial" w:hAnsi="Arial" w:cs="Arial"/>
        </w:rPr>
      </w:pPr>
      <w:r w:rsidRPr="00C568BC">
        <w:rPr>
          <w:rFonts w:ascii="Arial" w:hAnsi="Arial" w:cs="Arial"/>
        </w:rPr>
        <w:t>•</w:t>
      </w:r>
      <w:r w:rsidRPr="00C568BC">
        <w:rPr>
          <w:rFonts w:ascii="Arial" w:hAnsi="Arial" w:cs="Arial"/>
        </w:rPr>
        <w:tab/>
        <w:t>oświadczenie zawiera potwierdzenie należytego wykonania lub wykonywania</w:t>
      </w:r>
    </w:p>
    <w:p w14:paraId="35D461D4" w14:textId="170A38D4" w:rsidR="00FC4433" w:rsidRPr="00C568BC" w:rsidRDefault="0009359F" w:rsidP="00FC4433">
      <w:pPr>
        <w:pStyle w:val="Akapitzlist"/>
        <w:spacing w:after="0"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dostaw</w:t>
      </w:r>
      <w:r w:rsidR="00FC4433" w:rsidRPr="00C568BC">
        <w:rPr>
          <w:rFonts w:ascii="Arial" w:hAnsi="Arial" w:cs="Arial"/>
        </w:rPr>
        <w:t>,</w:t>
      </w:r>
    </w:p>
    <w:p w14:paraId="2FB9C8D4" w14:textId="15514D87" w:rsidR="00FC4433" w:rsidRDefault="00FC4433" w:rsidP="00FC4433">
      <w:pPr>
        <w:pStyle w:val="Akapitzlist"/>
        <w:spacing w:after="0" w:line="360" w:lineRule="auto"/>
        <w:ind w:left="426" w:hanging="142"/>
        <w:rPr>
          <w:rFonts w:ascii="Arial" w:hAnsi="Arial" w:cs="Arial"/>
        </w:rPr>
      </w:pPr>
      <w:r w:rsidRPr="00C568BC">
        <w:rPr>
          <w:rFonts w:ascii="Arial" w:hAnsi="Arial" w:cs="Arial"/>
        </w:rPr>
        <w:t>•</w:t>
      </w:r>
      <w:r w:rsidRPr="00C568BC">
        <w:rPr>
          <w:rFonts w:ascii="Arial" w:hAnsi="Arial" w:cs="Arial"/>
        </w:rPr>
        <w:tab/>
        <w:t xml:space="preserve">Wykonawca wykaże, że podjął starania w celu uzyskania dokumentów od podmiotu, na rzecz którego </w:t>
      </w:r>
      <w:r w:rsidR="0009359F">
        <w:rPr>
          <w:rFonts w:ascii="Arial" w:hAnsi="Arial" w:cs="Arial"/>
        </w:rPr>
        <w:t>dostawy</w:t>
      </w:r>
      <w:r w:rsidRPr="00C568BC">
        <w:rPr>
          <w:rFonts w:ascii="Arial" w:hAnsi="Arial" w:cs="Arial"/>
        </w:rPr>
        <w:t xml:space="preserve"> zostały</w:t>
      </w:r>
      <w:r>
        <w:rPr>
          <w:rFonts w:ascii="Arial" w:hAnsi="Arial" w:cs="Arial"/>
        </w:rPr>
        <w:t xml:space="preserve"> </w:t>
      </w:r>
      <w:r w:rsidRPr="00411F09">
        <w:rPr>
          <w:rFonts w:ascii="Arial" w:hAnsi="Arial" w:cs="Arial"/>
        </w:rPr>
        <w:t>wykonane, jednak ich uzyskanie okazało się niemożliwe z przyczyn od niego niezależnych.</w:t>
      </w:r>
    </w:p>
    <w:p w14:paraId="055A2A16" w14:textId="77777777" w:rsidR="00FC4433" w:rsidRPr="00FC4433" w:rsidRDefault="00FC4433" w:rsidP="00FC4433">
      <w:pPr>
        <w:spacing w:after="0" w:line="360" w:lineRule="auto"/>
        <w:rPr>
          <w:rFonts w:ascii="Arial" w:hAnsi="Arial" w:cs="Arial"/>
        </w:rPr>
      </w:pPr>
      <w:r w:rsidRPr="00FC4433">
        <w:rPr>
          <w:rFonts w:ascii="Arial" w:hAnsi="Arial" w:cs="Arial"/>
        </w:rPr>
        <w:t xml:space="preserve">W przypadku świadczeń powtarzających się lub ciągłych, które są nadal realizowane, referencje lub inne dokumenty potwierdzające ich należyte wykonywanie powinny być wystawione w okresie ostatnich 3 miesięcy. </w:t>
      </w:r>
    </w:p>
    <w:p w14:paraId="26D78E73" w14:textId="77777777" w:rsidR="001665BD" w:rsidRPr="00B35C0D" w:rsidRDefault="001665BD" w:rsidP="00B35C0D">
      <w:pPr>
        <w:widowControl w:val="0"/>
        <w:suppressAutoHyphens/>
        <w:spacing w:after="120" w:line="360" w:lineRule="auto"/>
        <w:rPr>
          <w:rFonts w:ascii="Arial" w:eastAsia="Courier New" w:hAnsi="Arial" w:cs="Arial"/>
          <w:bCs/>
          <w:lang w:eastAsia="ar-SA"/>
        </w:rPr>
      </w:pPr>
    </w:p>
    <w:p w14:paraId="3680A818" w14:textId="77777777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hAnsi="Arial" w:cs="Arial"/>
          <w:i/>
        </w:rPr>
      </w:pPr>
    </w:p>
    <w:p w14:paraId="00BD8427" w14:textId="77777777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hAnsi="Arial" w:cs="Arial"/>
          <w:i/>
        </w:rPr>
      </w:pPr>
    </w:p>
    <w:p w14:paraId="01838112" w14:textId="77777777" w:rsidR="001665BD" w:rsidRPr="00B35C0D" w:rsidRDefault="001665BD" w:rsidP="00B35C0D">
      <w:pPr>
        <w:widowControl w:val="0"/>
        <w:suppressAutoHyphens/>
        <w:spacing w:after="0" w:line="360" w:lineRule="auto"/>
        <w:rPr>
          <w:rFonts w:ascii="Arial" w:hAnsi="Arial" w:cs="Arial"/>
          <w:i/>
        </w:rPr>
      </w:pPr>
      <w:r w:rsidRPr="00B35C0D">
        <w:rPr>
          <w:rFonts w:ascii="Arial" w:hAnsi="Arial" w:cs="Arial"/>
          <w:i/>
        </w:rPr>
        <w:t>/wymagany kwalifikowany podpis elektroniczny/</w:t>
      </w:r>
    </w:p>
    <w:p w14:paraId="4CAC66C1" w14:textId="77777777" w:rsidR="00146277" w:rsidRPr="00B35C0D" w:rsidRDefault="00146277" w:rsidP="00B35C0D">
      <w:pPr>
        <w:widowControl w:val="0"/>
        <w:suppressAutoHyphens/>
        <w:spacing w:after="0" w:line="360" w:lineRule="auto"/>
        <w:ind w:left="4820" w:hanging="1134"/>
        <w:rPr>
          <w:rFonts w:ascii="Arial" w:eastAsia="Lucida Sans Unicode" w:hAnsi="Arial" w:cs="Arial"/>
          <w:lang w:eastAsia="ar-SA"/>
        </w:rPr>
      </w:pPr>
    </w:p>
    <w:p w14:paraId="3106DFA7" w14:textId="77777777" w:rsidR="00146277" w:rsidRPr="00B35C0D" w:rsidRDefault="00146277" w:rsidP="00B35C0D">
      <w:pPr>
        <w:spacing w:before="120" w:after="0" w:line="360" w:lineRule="auto"/>
        <w:rPr>
          <w:rFonts w:ascii="Arial" w:hAnsi="Arial" w:cs="Arial"/>
        </w:rPr>
      </w:pPr>
    </w:p>
    <w:p w14:paraId="7BB35172" w14:textId="77777777" w:rsidR="00E1500D" w:rsidRPr="00B35C0D" w:rsidRDefault="00E1500D" w:rsidP="00B35C0D">
      <w:pPr>
        <w:spacing w:after="120" w:line="360" w:lineRule="auto"/>
        <w:rPr>
          <w:rFonts w:ascii="Arial" w:hAnsi="Arial" w:cs="Arial"/>
        </w:rPr>
      </w:pPr>
    </w:p>
    <w:sectPr w:rsidR="00E1500D" w:rsidRPr="00B35C0D" w:rsidSect="007379E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7B396" w14:textId="77777777" w:rsidR="000E1AF7" w:rsidRDefault="000E1AF7" w:rsidP="009F49AA">
      <w:pPr>
        <w:spacing w:after="0" w:line="240" w:lineRule="auto"/>
      </w:pPr>
      <w:r>
        <w:separator/>
      </w:r>
    </w:p>
  </w:endnote>
  <w:endnote w:type="continuationSeparator" w:id="0">
    <w:p w14:paraId="19C94248" w14:textId="77777777" w:rsidR="000E1AF7" w:rsidRDefault="000E1AF7" w:rsidP="009F4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971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832448979"/>
          <w:docPartObj>
            <w:docPartGallery w:val="Page Numbers (Top of Page)"/>
            <w:docPartUnique/>
          </w:docPartObj>
        </w:sdtPr>
        <w:sdtEndPr/>
        <w:sdtContent>
          <w:p w14:paraId="7C629EF1" w14:textId="43D8CA61" w:rsidR="00D16958" w:rsidRDefault="00D16958">
            <w:pPr>
              <w:pStyle w:val="Stopka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s.</w:t>
            </w:r>
            <w:r w:rsidRPr="007379E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379E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7379E7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7379E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379E7">
              <w:rPr>
                <w:rFonts w:ascii="Arial" w:hAnsi="Arial" w:cs="Arial"/>
                <w:sz w:val="18"/>
                <w:szCs w:val="18"/>
              </w:rPr>
              <w:t>2</w:t>
            </w:r>
            <w:r w:rsidRPr="007379E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7379E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7379E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7379E7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7379E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379E7">
              <w:rPr>
                <w:rFonts w:ascii="Arial" w:hAnsi="Arial" w:cs="Arial"/>
                <w:sz w:val="18"/>
                <w:szCs w:val="18"/>
              </w:rPr>
              <w:t>2</w:t>
            </w:r>
            <w:r w:rsidRPr="007379E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3248AE96" w14:textId="77777777" w:rsidR="00D16958" w:rsidRDefault="00D169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6F957" w14:textId="52C2C88F" w:rsidR="00D16958" w:rsidRDefault="00D1695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8FE40" w14:textId="77777777" w:rsidR="000E1AF7" w:rsidRDefault="000E1AF7" w:rsidP="009F49AA">
      <w:pPr>
        <w:spacing w:after="0" w:line="240" w:lineRule="auto"/>
      </w:pPr>
      <w:r>
        <w:separator/>
      </w:r>
    </w:p>
  </w:footnote>
  <w:footnote w:type="continuationSeparator" w:id="0">
    <w:p w14:paraId="3F8ECB71" w14:textId="77777777" w:rsidR="000E1AF7" w:rsidRDefault="000E1AF7" w:rsidP="009F49AA">
      <w:pPr>
        <w:spacing w:after="0" w:line="240" w:lineRule="auto"/>
      </w:pPr>
      <w:r>
        <w:continuationSeparator/>
      </w:r>
    </w:p>
  </w:footnote>
  <w:footnote w:id="1">
    <w:p w14:paraId="6FBEE1B5" w14:textId="77777777" w:rsidR="00D16958" w:rsidRPr="00733B2E" w:rsidRDefault="00D16958" w:rsidP="00146277">
      <w:pPr>
        <w:pStyle w:val="Tekstprzypisudolnego"/>
        <w:jc w:val="both"/>
        <w:rPr>
          <w:sz w:val="16"/>
          <w:lang w:val="pl-PL"/>
        </w:rPr>
      </w:pPr>
      <w:r w:rsidRPr="00733B2E">
        <w:rPr>
          <w:rStyle w:val="Odwoanieprzypisudolnego"/>
        </w:rPr>
        <w:footnoteRef/>
      </w:r>
      <w:r w:rsidRPr="00733B2E">
        <w:t xml:space="preserve"> </w:t>
      </w:r>
      <w:r w:rsidRPr="00733B2E">
        <w:rPr>
          <w:sz w:val="16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8E5C702" w14:textId="77777777" w:rsidR="00D16958" w:rsidRPr="0061705F" w:rsidRDefault="00D16958" w:rsidP="00146277">
      <w:pPr>
        <w:pStyle w:val="Tekstprzypisudolnego"/>
        <w:jc w:val="both"/>
        <w:rPr>
          <w:rFonts w:ascii="Arial" w:hAnsi="Arial" w:cs="Arial"/>
          <w:sz w:val="16"/>
          <w:lang w:val="pl-PL"/>
        </w:rPr>
      </w:pPr>
      <w:r w:rsidRPr="00733B2E">
        <w:rPr>
          <w:rStyle w:val="Odwoanieprzypisudolnego"/>
        </w:rPr>
        <w:footnoteRef/>
      </w:r>
      <w:r w:rsidRPr="00733B2E">
        <w:t xml:space="preserve"> </w:t>
      </w:r>
      <w:r w:rsidRPr="00733B2E">
        <w:rPr>
          <w:sz w:val="16"/>
          <w:lang w:val="pl-PL"/>
        </w:rPr>
        <w:t xml:space="preserve">W </w:t>
      </w:r>
      <w:proofErr w:type="gramStart"/>
      <w:r w:rsidRPr="00733B2E">
        <w:rPr>
          <w:sz w:val="16"/>
          <w:lang w:val="pl-PL"/>
        </w:rPr>
        <w:t>przypadku</w:t>
      </w:r>
      <w:proofErr w:type="gramEnd"/>
      <w:r w:rsidRPr="00733B2E">
        <w:rPr>
          <w:sz w:val="16"/>
          <w:lang w:val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754387DA" w14:textId="7E1FAAE5" w:rsidR="00D16958" w:rsidRPr="00654BC7" w:rsidRDefault="00D16958" w:rsidP="001665B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>Należy podać nazwę/y oraz zakres/y udostępnianych zasobów, czego potwierdzeniem jest dołączone do oferty zobowiązanie tych</w:t>
      </w:r>
      <w:r>
        <w:rPr>
          <w:lang w:val="pl-PL"/>
        </w:rPr>
        <w:t xml:space="preserve"> </w:t>
      </w:r>
      <w:r>
        <w:t>podmiotów do oddania swoich zasobów (o ile dotyczy).</w:t>
      </w:r>
    </w:p>
  </w:footnote>
  <w:footnote w:id="4">
    <w:p w14:paraId="73A97803" w14:textId="77777777" w:rsidR="00D16958" w:rsidRPr="00733B2E" w:rsidRDefault="00D16958" w:rsidP="00146277">
      <w:pPr>
        <w:pStyle w:val="Tekstprzypisudolnego"/>
        <w:jc w:val="both"/>
        <w:rPr>
          <w:sz w:val="16"/>
          <w:lang w:val="pl-PL"/>
        </w:rPr>
      </w:pPr>
      <w:r w:rsidRPr="00733B2E">
        <w:rPr>
          <w:rStyle w:val="Odwoanieprzypisudolnego"/>
        </w:rPr>
        <w:footnoteRef/>
      </w:r>
      <w:r w:rsidRPr="00733B2E">
        <w:t xml:space="preserve"> </w:t>
      </w:r>
      <w:r w:rsidRPr="00733B2E">
        <w:rPr>
          <w:sz w:val="16"/>
          <w:lang w:val="pl-PL"/>
        </w:rPr>
        <w:t>Właściwe zakreślić</w:t>
      </w:r>
    </w:p>
  </w:footnote>
  <w:footnote w:id="5">
    <w:p w14:paraId="476DFCE8" w14:textId="77777777" w:rsidR="00D16958" w:rsidRPr="00F86436" w:rsidRDefault="00D16958" w:rsidP="00146277">
      <w:pPr>
        <w:pStyle w:val="Tekstprzypisudolnego"/>
        <w:jc w:val="both"/>
        <w:rPr>
          <w:rFonts w:ascii="Arial" w:hAnsi="Arial" w:cs="Arial"/>
          <w:sz w:val="16"/>
          <w:szCs w:val="16"/>
          <w:lang w:val="pl-PL"/>
        </w:rPr>
      </w:pPr>
      <w:r w:rsidRPr="00733B2E">
        <w:rPr>
          <w:rStyle w:val="Odwoanieprzypisudolnego"/>
        </w:rPr>
        <w:footnoteRef/>
      </w:r>
      <w:r w:rsidRPr="00733B2E">
        <w:t xml:space="preserve"> </w:t>
      </w:r>
      <w:r w:rsidRPr="00733B2E">
        <w:rPr>
          <w:sz w:val="16"/>
          <w:szCs w:val="16"/>
        </w:rPr>
        <w:t>Złożenie oświadczenia zawartego w niniejszym punkcie jest dobrowolne i jego brak nie skutkuje odrzuceniem oferty</w:t>
      </w:r>
      <w:r w:rsidRPr="00733B2E">
        <w:rPr>
          <w:sz w:val="16"/>
          <w:szCs w:val="16"/>
          <w:lang w:val="pl-PL"/>
        </w:rPr>
        <w:t>.</w:t>
      </w:r>
    </w:p>
  </w:footnote>
  <w:footnote w:id="6">
    <w:p w14:paraId="618C26D2" w14:textId="42580862" w:rsidR="00D16958" w:rsidRPr="00733B2E" w:rsidRDefault="00D16958" w:rsidP="00146277">
      <w:pPr>
        <w:jc w:val="both"/>
        <w:rPr>
          <w:rFonts w:ascii="Times New Roman" w:hAnsi="Times New Roman" w:cs="Times New Roman"/>
          <w:sz w:val="18"/>
          <w:szCs w:val="18"/>
        </w:rPr>
      </w:pPr>
      <w:r w:rsidRPr="00733B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733B2E">
        <w:rPr>
          <w:rFonts w:ascii="Times New Roman" w:hAnsi="Times New Roman" w:cs="Times New Roman"/>
          <w:sz w:val="18"/>
          <w:szCs w:val="18"/>
        </w:rPr>
        <w:t xml:space="preserve"> Zgodnie z art. 4 pkt 14 ustawy z dnia 16 lutego 2007 r. o ochronie konkurencji i konsumentów (</w:t>
      </w:r>
      <w:r w:rsidRPr="00733B2E">
        <w:rPr>
          <w:rFonts w:ascii="Times New Roman" w:eastAsia="Calibri" w:hAnsi="Times New Roman" w:cs="Times New Roman"/>
          <w:sz w:val="18"/>
          <w:szCs w:val="18"/>
        </w:rPr>
        <w:t xml:space="preserve">tekst jedn.: Dz. U. z </w:t>
      </w:r>
      <w:r w:rsidR="000306B0">
        <w:rPr>
          <w:rFonts w:ascii="Times New Roman" w:eastAsia="Calibri" w:hAnsi="Times New Roman" w:cs="Times New Roman"/>
          <w:sz w:val="18"/>
          <w:szCs w:val="18"/>
        </w:rPr>
        <w:t>2025</w:t>
      </w:r>
      <w:r w:rsidR="000306B0" w:rsidRPr="00733B2E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733B2E">
        <w:rPr>
          <w:rFonts w:ascii="Times New Roman" w:eastAsia="Calibri" w:hAnsi="Times New Roman" w:cs="Times New Roman"/>
          <w:sz w:val="18"/>
          <w:szCs w:val="18"/>
        </w:rPr>
        <w:t xml:space="preserve">r. poz. </w:t>
      </w:r>
      <w:r w:rsidR="000306B0">
        <w:rPr>
          <w:rFonts w:ascii="Times New Roman" w:eastAsia="Calibri" w:hAnsi="Times New Roman" w:cs="Times New Roman"/>
          <w:sz w:val="18"/>
          <w:szCs w:val="18"/>
        </w:rPr>
        <w:t>1714</w:t>
      </w:r>
      <w:r w:rsidRPr="00733B2E">
        <w:rPr>
          <w:rFonts w:ascii="Times New Roman" w:hAnsi="Times New Roman" w:cs="Times New Roman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7">
    <w:p w14:paraId="58BA3E9F" w14:textId="77777777" w:rsidR="00D16958" w:rsidRPr="00733B2E" w:rsidRDefault="00D16958" w:rsidP="00146277">
      <w:pPr>
        <w:pStyle w:val="Tekstprzypisudolnego"/>
        <w:spacing w:after="120"/>
        <w:jc w:val="both"/>
        <w:rPr>
          <w:sz w:val="18"/>
          <w:szCs w:val="18"/>
        </w:rPr>
      </w:pPr>
      <w:r w:rsidRPr="00733B2E">
        <w:rPr>
          <w:rStyle w:val="Odwoanieprzypisudolnego"/>
          <w:sz w:val="18"/>
          <w:szCs w:val="18"/>
        </w:rPr>
        <w:footnoteRef/>
      </w:r>
      <w:r w:rsidRPr="00733B2E">
        <w:rPr>
          <w:sz w:val="18"/>
          <w:szCs w:val="18"/>
        </w:rPr>
        <w:t xml:space="preserve"> </w:t>
      </w:r>
      <w:proofErr w:type="spellStart"/>
      <w:r w:rsidRPr="00733B2E">
        <w:rPr>
          <w:sz w:val="18"/>
          <w:szCs w:val="18"/>
        </w:rPr>
        <w:t>j.w</w:t>
      </w:r>
      <w:proofErr w:type="spellEnd"/>
      <w:r w:rsidRPr="00733B2E">
        <w:rPr>
          <w:sz w:val="18"/>
          <w:szCs w:val="18"/>
        </w:rPr>
        <w:t>.</w:t>
      </w:r>
    </w:p>
  </w:footnote>
  <w:footnote w:id="8">
    <w:p w14:paraId="7C014F05" w14:textId="77777777" w:rsidR="00D16958" w:rsidRPr="00307BEE" w:rsidRDefault="00D16958" w:rsidP="00146277">
      <w:pPr>
        <w:pStyle w:val="Tekstprzypisudolnego"/>
        <w:jc w:val="both"/>
        <w:rPr>
          <w:lang w:val="pl-PL"/>
        </w:rPr>
      </w:pPr>
      <w:r w:rsidRPr="00733B2E">
        <w:rPr>
          <w:rStyle w:val="Odwoanieprzypisudolnego"/>
          <w:sz w:val="18"/>
          <w:szCs w:val="18"/>
        </w:rPr>
        <w:footnoteRef/>
      </w:r>
      <w:r w:rsidRPr="00733B2E">
        <w:rPr>
          <w:sz w:val="18"/>
          <w:szCs w:val="18"/>
        </w:rPr>
        <w:t xml:space="preserve"> </w:t>
      </w:r>
      <w:r w:rsidRPr="00733B2E">
        <w:rPr>
          <w:sz w:val="18"/>
          <w:szCs w:val="18"/>
          <w:lang w:val="pl-PL"/>
        </w:rPr>
        <w:t>Wraz ze złożeniem oświadczenia o przynależności do tej samej grupy kapitałowej z wykonawcą/</w:t>
      </w:r>
      <w:proofErr w:type="spellStart"/>
      <w:r w:rsidRPr="00733B2E">
        <w:rPr>
          <w:sz w:val="18"/>
          <w:szCs w:val="18"/>
          <w:lang w:val="pl-PL"/>
        </w:rPr>
        <w:t>ami</w:t>
      </w:r>
      <w:proofErr w:type="spellEnd"/>
      <w:r w:rsidRPr="00733B2E">
        <w:rPr>
          <w:sz w:val="18"/>
          <w:szCs w:val="18"/>
          <w:lang w:val="pl-PL"/>
        </w:rPr>
        <w:t>, który/</w:t>
      </w:r>
      <w:proofErr w:type="spellStart"/>
      <w:r w:rsidRPr="00733B2E">
        <w:rPr>
          <w:sz w:val="18"/>
          <w:szCs w:val="18"/>
          <w:lang w:val="pl-PL"/>
        </w:rPr>
        <w:t>ży</w:t>
      </w:r>
      <w:proofErr w:type="spellEnd"/>
      <w:r w:rsidRPr="00733B2E">
        <w:rPr>
          <w:sz w:val="18"/>
          <w:szCs w:val="18"/>
          <w:lang w:val="pl-PL"/>
        </w:rPr>
        <w:t xml:space="preserve"> złożył/li odrębną/e ofertę/y, wykonawca </w:t>
      </w:r>
      <w:proofErr w:type="gramStart"/>
      <w:r w:rsidRPr="00733B2E">
        <w:rPr>
          <w:sz w:val="18"/>
          <w:szCs w:val="18"/>
          <w:lang w:val="pl-PL"/>
        </w:rPr>
        <w:t>składa  dokumenty</w:t>
      </w:r>
      <w:proofErr w:type="gramEnd"/>
      <w:r w:rsidRPr="00733B2E">
        <w:rPr>
          <w:sz w:val="18"/>
          <w:szCs w:val="18"/>
          <w:lang w:val="pl-PL"/>
        </w:rPr>
        <w:t xml:space="preserve"> lub informacje potwierdzające przygotowanie oferty niezależnie od innego wykonawcy należącego do tej samej grupy kapitałowej.</w:t>
      </w:r>
    </w:p>
  </w:footnote>
  <w:footnote w:id="9">
    <w:p w14:paraId="59417D48" w14:textId="77777777" w:rsidR="00D16958" w:rsidRPr="00733B2E" w:rsidRDefault="00D16958" w:rsidP="00146277">
      <w:pPr>
        <w:pStyle w:val="Tekstprzypisudolnego"/>
        <w:jc w:val="both"/>
        <w:rPr>
          <w:sz w:val="18"/>
          <w:szCs w:val="16"/>
        </w:rPr>
      </w:pPr>
      <w:r w:rsidRPr="00733B2E">
        <w:rPr>
          <w:rStyle w:val="Odwoanieprzypisudolnego"/>
          <w:sz w:val="16"/>
          <w:szCs w:val="16"/>
        </w:rPr>
        <w:footnoteRef/>
      </w:r>
      <w:r w:rsidRPr="00733B2E">
        <w:rPr>
          <w:sz w:val="16"/>
          <w:szCs w:val="16"/>
        </w:rPr>
        <w:t xml:space="preserve"> </w:t>
      </w:r>
      <w:r w:rsidRPr="00733B2E">
        <w:rPr>
          <w:sz w:val="18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07026C5" w14:textId="15026A2D" w:rsidR="00D16958" w:rsidRPr="00733B2E" w:rsidRDefault="003D1896" w:rsidP="00FC4CDB">
      <w:pPr>
        <w:pStyle w:val="Tekstprzypisudolnego"/>
        <w:widowControl/>
        <w:numPr>
          <w:ilvl w:val="0"/>
          <w:numId w:val="15"/>
        </w:numPr>
        <w:suppressAutoHyphens w:val="0"/>
        <w:rPr>
          <w:sz w:val="18"/>
          <w:szCs w:val="16"/>
        </w:rPr>
      </w:pPr>
      <w:r w:rsidRPr="003D1896">
        <w:rPr>
          <w:sz w:val="18"/>
          <w:szCs w:val="16"/>
        </w:rPr>
        <w:t>obywateli rosyjskich, osób fizycznych zamieszkałych w Rosji lub osób prawnych, podmiotów lub organów z siedzibą w Rosji</w:t>
      </w:r>
      <w:r w:rsidRPr="003D1896" w:rsidDel="003D1896">
        <w:rPr>
          <w:sz w:val="18"/>
          <w:szCs w:val="16"/>
        </w:rPr>
        <w:t xml:space="preserve"> </w:t>
      </w:r>
      <w:r w:rsidR="00D16958" w:rsidRPr="00733B2E">
        <w:rPr>
          <w:sz w:val="18"/>
          <w:szCs w:val="16"/>
        </w:rPr>
        <w:t>;</w:t>
      </w:r>
    </w:p>
    <w:p w14:paraId="7EA86426" w14:textId="23E24DC6" w:rsidR="003D1896" w:rsidRPr="00733B2E" w:rsidRDefault="003D1896" w:rsidP="00FC4CDB">
      <w:pPr>
        <w:pStyle w:val="Tekstprzypisudolnego"/>
        <w:widowControl/>
        <w:numPr>
          <w:ilvl w:val="0"/>
          <w:numId w:val="15"/>
        </w:numPr>
        <w:suppressAutoHyphens w:val="0"/>
        <w:rPr>
          <w:sz w:val="18"/>
          <w:szCs w:val="16"/>
        </w:rPr>
      </w:pPr>
      <w:r w:rsidRPr="003D1896">
        <w:rPr>
          <w:sz w:val="18"/>
          <w:szCs w:val="16"/>
        </w:rPr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76F780D9" w14:textId="77777777" w:rsidR="003D1896" w:rsidRPr="003D1896" w:rsidRDefault="003D1896" w:rsidP="00B07A80">
      <w:pPr>
        <w:pStyle w:val="Akapitzlist"/>
        <w:numPr>
          <w:ilvl w:val="0"/>
          <w:numId w:val="15"/>
        </w:numPr>
        <w:spacing w:after="0"/>
        <w:ind w:left="714" w:hanging="357"/>
        <w:rPr>
          <w:rFonts w:ascii="Times New Roman" w:eastAsia="Lucida Sans Unicode" w:hAnsi="Times New Roman" w:cs="Times New Roman"/>
          <w:sz w:val="18"/>
          <w:szCs w:val="16"/>
          <w:lang w:val="x-none" w:eastAsia="ar-SA"/>
        </w:rPr>
      </w:pPr>
      <w:r w:rsidRPr="003D1896">
        <w:rPr>
          <w:rFonts w:ascii="Times New Roman" w:eastAsia="Lucida Sans Unicode" w:hAnsi="Times New Roman" w:cs="Times New Roman"/>
          <w:sz w:val="18"/>
          <w:szCs w:val="16"/>
          <w:lang w:val="x-none" w:eastAsia="ar-SA"/>
        </w:rPr>
        <w:t>osób fizycznych lub prawnych, podmiotów lub organów działających w imieniu lub pod kierunkiem osoby fizycznej lub prawnej, podmiotu lub organu, o których mowa w lit. a) lub b) powyżej.</w:t>
      </w:r>
    </w:p>
    <w:p w14:paraId="3B3D7A55" w14:textId="77777777" w:rsidR="00D16958" w:rsidRPr="00733B2E" w:rsidRDefault="00D16958" w:rsidP="00146277">
      <w:pPr>
        <w:pStyle w:val="Tekstprzypisudolnego"/>
        <w:jc w:val="both"/>
        <w:rPr>
          <w:sz w:val="18"/>
          <w:szCs w:val="16"/>
        </w:rPr>
      </w:pPr>
      <w:r w:rsidRPr="00733B2E">
        <w:rPr>
          <w:sz w:val="18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10">
    <w:p w14:paraId="408AEAD2" w14:textId="77777777" w:rsidR="00D16958" w:rsidRPr="00733B2E" w:rsidRDefault="00D16958" w:rsidP="00146277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8"/>
          <w:szCs w:val="16"/>
        </w:rPr>
      </w:pPr>
      <w:r w:rsidRPr="00733B2E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733B2E">
        <w:rPr>
          <w:rFonts w:ascii="Times New Roman" w:hAnsi="Times New Roman" w:cs="Times New Roman"/>
          <w:sz w:val="18"/>
          <w:szCs w:val="16"/>
        </w:rPr>
        <w:t xml:space="preserve"> </w:t>
      </w:r>
      <w:r w:rsidRPr="00733B2E">
        <w:rPr>
          <w:rFonts w:ascii="Times New Roman" w:hAnsi="Times New Roman" w:cs="Times New Roman"/>
          <w:color w:val="222222"/>
          <w:sz w:val="18"/>
          <w:szCs w:val="16"/>
        </w:rPr>
        <w:t xml:space="preserve">Zgodnie z treścią art. 7 ust. 1 ustawy z dnia 13 kwietnia 2022 r. </w:t>
      </w:r>
      <w:r w:rsidRPr="00733B2E">
        <w:rPr>
          <w:rFonts w:ascii="Times New Roman" w:hAnsi="Times New Roman" w:cs="Times New Roman"/>
          <w:i/>
          <w:iCs/>
          <w:color w:val="222222"/>
          <w:sz w:val="18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733B2E">
        <w:rPr>
          <w:rFonts w:ascii="Times New Roman" w:hAnsi="Times New Roman" w:cs="Times New Roman"/>
          <w:i/>
          <w:iCs/>
          <w:color w:val="222222"/>
          <w:sz w:val="18"/>
          <w:szCs w:val="16"/>
        </w:rPr>
        <w:t xml:space="preserve">narodowego,  </w:t>
      </w:r>
      <w:r w:rsidRPr="00733B2E">
        <w:rPr>
          <w:rFonts w:ascii="Times New Roman" w:hAnsi="Times New Roman" w:cs="Times New Roman"/>
          <w:color w:val="222222"/>
          <w:sz w:val="18"/>
          <w:szCs w:val="16"/>
        </w:rPr>
        <w:t>z</w:t>
      </w:r>
      <w:proofErr w:type="gramEnd"/>
      <w:r w:rsidRPr="00733B2E">
        <w:rPr>
          <w:rFonts w:ascii="Times New Roman" w:hAnsi="Times New Roman" w:cs="Times New Roman"/>
          <w:color w:val="222222"/>
          <w:sz w:val="18"/>
          <w:szCs w:val="16"/>
        </w:rPr>
        <w:t xml:space="preserve"> </w:t>
      </w:r>
      <w:r w:rsidRPr="00733B2E">
        <w:rPr>
          <w:rFonts w:ascii="Times New Roman" w:eastAsia="Times New Roman" w:hAnsi="Times New Roman" w:cs="Times New Roman"/>
          <w:color w:val="222222"/>
          <w:sz w:val="18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733B2E">
        <w:rPr>
          <w:rFonts w:ascii="Times New Roman" w:eastAsia="Times New Roman" w:hAnsi="Times New Roman" w:cs="Times New Roman"/>
          <w:color w:val="222222"/>
          <w:sz w:val="18"/>
          <w:szCs w:val="16"/>
          <w:lang w:eastAsia="pl-PL"/>
        </w:rPr>
        <w:t>Pzp</w:t>
      </w:r>
      <w:proofErr w:type="spellEnd"/>
      <w:r w:rsidRPr="00733B2E">
        <w:rPr>
          <w:rFonts w:ascii="Times New Roman" w:eastAsia="Times New Roman" w:hAnsi="Times New Roman" w:cs="Times New Roman"/>
          <w:color w:val="222222"/>
          <w:sz w:val="18"/>
          <w:szCs w:val="16"/>
          <w:lang w:eastAsia="pl-PL"/>
        </w:rPr>
        <w:t xml:space="preserve"> wyklucza się:</w:t>
      </w:r>
    </w:p>
    <w:p w14:paraId="2C5F3FE6" w14:textId="77777777" w:rsidR="00D16958" w:rsidRPr="00733B2E" w:rsidRDefault="00D16958" w:rsidP="001462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8"/>
          <w:szCs w:val="16"/>
          <w:lang w:eastAsia="pl-PL"/>
        </w:rPr>
      </w:pPr>
      <w:r w:rsidRPr="00733B2E">
        <w:rPr>
          <w:rFonts w:ascii="Times New Roman" w:eastAsia="Times New Roman" w:hAnsi="Times New Roman" w:cs="Times New Roman"/>
          <w:color w:val="222222"/>
          <w:sz w:val="18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232A94" w14:textId="77777777" w:rsidR="00D16958" w:rsidRPr="00733B2E" w:rsidRDefault="00D16958" w:rsidP="00146277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8"/>
          <w:szCs w:val="16"/>
        </w:rPr>
      </w:pPr>
      <w:r w:rsidRPr="00733B2E">
        <w:rPr>
          <w:rFonts w:ascii="Times New Roman" w:hAnsi="Times New Roman" w:cs="Times New Roman"/>
          <w:color w:val="222222"/>
          <w:sz w:val="18"/>
          <w:szCs w:val="16"/>
        </w:rPr>
        <w:t xml:space="preserve">2) </w:t>
      </w:r>
      <w:r w:rsidRPr="00733B2E">
        <w:rPr>
          <w:rFonts w:ascii="Times New Roman" w:eastAsia="Times New Roman" w:hAnsi="Times New Roman" w:cs="Times New Roman"/>
          <w:color w:val="222222"/>
          <w:sz w:val="18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25494F" w14:textId="27086473" w:rsidR="00D16958" w:rsidRDefault="00D16958" w:rsidP="001462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8"/>
          <w:szCs w:val="16"/>
          <w:lang w:eastAsia="pl-PL"/>
        </w:rPr>
      </w:pPr>
      <w:r w:rsidRPr="00733B2E">
        <w:rPr>
          <w:rFonts w:ascii="Times New Roman" w:eastAsia="Times New Roman" w:hAnsi="Times New Roman" w:cs="Times New Roman"/>
          <w:color w:val="222222"/>
          <w:sz w:val="18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A875E86" w14:textId="77777777" w:rsidR="003D1896" w:rsidRPr="00B07A80" w:rsidRDefault="003D1896" w:rsidP="003D1896">
      <w:pPr>
        <w:tabs>
          <w:tab w:val="left" w:pos="0"/>
        </w:tabs>
        <w:spacing w:after="0" w:line="300" w:lineRule="auto"/>
        <w:jc w:val="both"/>
        <w:rPr>
          <w:rFonts w:ascii="Times New Roman" w:eastAsia="Times New Roman" w:hAnsi="Times New Roman" w:cs="Times New Roman"/>
          <w:color w:val="222222"/>
          <w:sz w:val="18"/>
          <w:szCs w:val="16"/>
          <w:lang w:eastAsia="pl-PL"/>
        </w:rPr>
      </w:pPr>
      <w:r w:rsidRPr="00B07A80">
        <w:rPr>
          <w:rFonts w:ascii="Times New Roman" w:eastAsia="Times New Roman" w:hAnsi="Times New Roman" w:cs="Times New Roman"/>
          <w:color w:val="222222"/>
          <w:sz w:val="18"/>
          <w:szCs w:val="16"/>
          <w:lang w:eastAsia="pl-PL"/>
        </w:rPr>
        <w:t xml:space="preserve">** Niepotrzebne skreślić </w:t>
      </w:r>
    </w:p>
    <w:p w14:paraId="080247C1" w14:textId="77777777" w:rsidR="003D1896" w:rsidRPr="0046761F" w:rsidRDefault="003D1896" w:rsidP="00146277">
      <w:pPr>
        <w:spacing w:after="0" w:line="240" w:lineRule="auto"/>
        <w:jc w:val="both"/>
        <w:rPr>
          <w:rFonts w:cs="Arial"/>
          <w:sz w:val="18"/>
          <w:szCs w:val="16"/>
        </w:rPr>
      </w:pPr>
    </w:p>
  </w:footnote>
  <w:footnote w:id="11">
    <w:p w14:paraId="240383C0" w14:textId="77777777" w:rsidR="00D16958" w:rsidRPr="00B61729" w:rsidRDefault="00D16958" w:rsidP="001665BD">
      <w:pPr>
        <w:pStyle w:val="Tekstprzypisudolnego"/>
        <w:jc w:val="both"/>
        <w:rPr>
          <w:sz w:val="16"/>
          <w:szCs w:val="16"/>
        </w:rPr>
      </w:pPr>
      <w:r w:rsidRPr="00B61729">
        <w:rPr>
          <w:rStyle w:val="Odwoanieprzypisudolnego"/>
          <w:sz w:val="16"/>
          <w:szCs w:val="16"/>
        </w:rPr>
        <w:footnoteRef/>
      </w:r>
      <w:r w:rsidRPr="00B61729">
        <w:rPr>
          <w:sz w:val="16"/>
          <w:szCs w:val="16"/>
        </w:rPr>
        <w:t xml:space="preserve"> </w:t>
      </w:r>
      <w:r w:rsidRPr="00B61729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1F9BB86" w14:textId="77777777" w:rsidR="006C64B4" w:rsidRPr="006C64B4" w:rsidRDefault="006C64B4" w:rsidP="00B07A80">
      <w:pPr>
        <w:pStyle w:val="Tekstprzypisudolnego"/>
        <w:numPr>
          <w:ilvl w:val="0"/>
          <w:numId w:val="36"/>
        </w:numPr>
        <w:jc w:val="both"/>
        <w:rPr>
          <w:sz w:val="16"/>
          <w:szCs w:val="16"/>
        </w:rPr>
      </w:pPr>
      <w:r w:rsidRPr="006C64B4">
        <w:rPr>
          <w:sz w:val="16"/>
          <w:szCs w:val="16"/>
        </w:rPr>
        <w:t>obywateli rosyjskich, osób fizycznych zamieszkałych w Rosji lub osób prawnych, podmiotów lub organów z siedzibą w Rosji;</w:t>
      </w:r>
    </w:p>
    <w:p w14:paraId="149C04C9" w14:textId="77777777" w:rsidR="006C64B4" w:rsidRPr="006C64B4" w:rsidRDefault="006C64B4" w:rsidP="00B07A80">
      <w:pPr>
        <w:pStyle w:val="Tekstprzypisudolnego"/>
        <w:numPr>
          <w:ilvl w:val="0"/>
          <w:numId w:val="36"/>
        </w:numPr>
        <w:jc w:val="both"/>
        <w:rPr>
          <w:sz w:val="16"/>
          <w:szCs w:val="16"/>
        </w:rPr>
      </w:pPr>
      <w:r w:rsidRPr="006C64B4">
        <w:rPr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4070454C" w14:textId="77777777" w:rsidR="006C64B4" w:rsidRPr="006C64B4" w:rsidRDefault="006C64B4" w:rsidP="00B07A80">
      <w:pPr>
        <w:pStyle w:val="Tekstprzypisudolnego"/>
        <w:numPr>
          <w:ilvl w:val="0"/>
          <w:numId w:val="36"/>
        </w:numPr>
        <w:jc w:val="both"/>
        <w:rPr>
          <w:sz w:val="16"/>
          <w:szCs w:val="16"/>
        </w:rPr>
      </w:pPr>
      <w:r w:rsidRPr="006C64B4">
        <w:rPr>
          <w:sz w:val="16"/>
          <w:szCs w:val="16"/>
        </w:rPr>
        <w:t>osób fizycznych lub prawnych, podmiotów lub organów działających w imieniu lub pod kierunkiem osoby fizycznej lub prawnej, podmiotu lub organu, o których mowa w lit. a) lub b) powyżej.</w:t>
      </w:r>
    </w:p>
    <w:p w14:paraId="0AE19BED" w14:textId="77777777" w:rsidR="00D16958" w:rsidRPr="00B61729" w:rsidRDefault="00D16958" w:rsidP="001665BD">
      <w:pPr>
        <w:pStyle w:val="Tekstprzypisudolnego"/>
        <w:jc w:val="both"/>
        <w:rPr>
          <w:sz w:val="16"/>
          <w:szCs w:val="16"/>
        </w:rPr>
      </w:pPr>
      <w:r w:rsidRPr="00B61729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12">
    <w:p w14:paraId="0C278694" w14:textId="77777777" w:rsidR="00D16958" w:rsidRPr="00B61729" w:rsidRDefault="00D16958" w:rsidP="001665BD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B6172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B61729">
        <w:rPr>
          <w:rFonts w:ascii="Times New Roman" w:hAnsi="Times New Roman" w:cs="Times New Roman"/>
          <w:sz w:val="16"/>
          <w:szCs w:val="16"/>
        </w:rPr>
        <w:t xml:space="preserve"> </w:t>
      </w:r>
      <w:r w:rsidRPr="00B61729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B61729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B61729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B6172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B6172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B6172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63628713" w14:textId="77777777" w:rsidR="00D16958" w:rsidRPr="00B61729" w:rsidRDefault="00D16958" w:rsidP="001665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B6172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E4BD4A" w14:textId="77777777" w:rsidR="00D16958" w:rsidRPr="00B61729" w:rsidRDefault="00D16958" w:rsidP="001665BD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B61729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B6172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3EB479" w14:textId="77777777" w:rsidR="00D16958" w:rsidRPr="00896587" w:rsidRDefault="00D16958" w:rsidP="001665B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6172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906E1" w14:textId="3024C68E" w:rsidR="00D16958" w:rsidRDefault="00D16958" w:rsidP="007379E7">
    <w:pPr>
      <w:pStyle w:val="Nagwek"/>
      <w:jc w:val="right"/>
      <w:rPr>
        <w:rFonts w:ascii="Arial" w:hAnsi="Arial" w:cs="Arial"/>
        <w:sz w:val="18"/>
        <w:szCs w:val="18"/>
      </w:rPr>
    </w:pPr>
    <w:r w:rsidRPr="001C4362">
      <w:rPr>
        <w:rFonts w:ascii="Arial" w:hAnsi="Arial" w:cs="Arial"/>
        <w:noProof/>
        <w:sz w:val="18"/>
        <w:szCs w:val="18"/>
      </w:rPr>
      <w:drawing>
        <wp:inline distT="0" distB="0" distL="0" distR="0" wp14:anchorId="18CC8146" wp14:editId="7AF0936C">
          <wp:extent cx="5760720" cy="8655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0E01F8" w14:textId="5DF12C20" w:rsidR="00D16958" w:rsidRDefault="00D16958" w:rsidP="007379E7">
    <w:pPr>
      <w:pStyle w:val="Nagwek"/>
      <w:jc w:val="right"/>
      <w:rPr>
        <w:rFonts w:ascii="Arial" w:hAnsi="Arial" w:cs="Arial"/>
        <w:sz w:val="18"/>
        <w:szCs w:val="18"/>
      </w:rPr>
    </w:pPr>
    <w:r w:rsidRPr="007379E7">
      <w:rPr>
        <w:rFonts w:ascii="Arial" w:hAnsi="Arial" w:cs="Arial"/>
        <w:sz w:val="18"/>
        <w:szCs w:val="18"/>
      </w:rPr>
      <w:t>Znak sprawy: BOU-V.272.</w:t>
    </w:r>
    <w:r w:rsidR="000306B0">
      <w:rPr>
        <w:rFonts w:ascii="Arial" w:hAnsi="Arial" w:cs="Arial"/>
        <w:sz w:val="18"/>
        <w:szCs w:val="18"/>
      </w:rPr>
      <w:t>12.2026</w:t>
    </w:r>
    <w:r w:rsidRPr="007379E7">
      <w:rPr>
        <w:rFonts w:ascii="Arial" w:hAnsi="Arial" w:cs="Arial"/>
        <w:sz w:val="18"/>
        <w:szCs w:val="18"/>
      </w:rPr>
      <w:t xml:space="preserve"> – SWZ</w:t>
    </w:r>
  </w:p>
  <w:p w14:paraId="59DA8FE5" w14:textId="77777777" w:rsidR="00D16958" w:rsidRPr="007379E7" w:rsidRDefault="00D16958" w:rsidP="007379E7">
    <w:pPr>
      <w:pStyle w:val="Nagwek"/>
      <w:jc w:val="right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FD101" w14:textId="2EC46703" w:rsidR="00D16958" w:rsidRDefault="00D16958" w:rsidP="007379E7">
    <w:pPr>
      <w:pStyle w:val="Nagwek"/>
      <w:jc w:val="right"/>
      <w:rPr>
        <w:rFonts w:ascii="Arial" w:hAnsi="Arial" w:cs="Arial"/>
        <w:sz w:val="18"/>
        <w:szCs w:val="18"/>
      </w:rPr>
    </w:pPr>
    <w:r w:rsidRPr="001C4362">
      <w:rPr>
        <w:rFonts w:ascii="Arial" w:hAnsi="Arial" w:cs="Arial"/>
        <w:noProof/>
        <w:sz w:val="18"/>
        <w:szCs w:val="18"/>
      </w:rPr>
      <w:drawing>
        <wp:inline distT="0" distB="0" distL="0" distR="0" wp14:anchorId="2B2F1999" wp14:editId="1A896B9D">
          <wp:extent cx="5760720" cy="86550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A88825" w14:textId="37273280" w:rsidR="00D16958" w:rsidRPr="007379E7" w:rsidRDefault="00D16958" w:rsidP="007379E7">
    <w:pPr>
      <w:pStyle w:val="Nagwek"/>
      <w:jc w:val="right"/>
      <w:rPr>
        <w:rFonts w:ascii="Arial" w:hAnsi="Arial" w:cs="Arial"/>
        <w:sz w:val="18"/>
        <w:szCs w:val="18"/>
      </w:rPr>
    </w:pPr>
    <w:r w:rsidRPr="007379E7">
      <w:rPr>
        <w:rFonts w:ascii="Arial" w:hAnsi="Arial" w:cs="Arial"/>
        <w:sz w:val="18"/>
        <w:szCs w:val="18"/>
      </w:rPr>
      <w:t>Znak sprawy: BOU-V.272.</w:t>
    </w:r>
    <w:r>
      <w:rPr>
        <w:rFonts w:ascii="Arial" w:hAnsi="Arial" w:cs="Arial"/>
        <w:sz w:val="18"/>
        <w:szCs w:val="18"/>
      </w:rPr>
      <w:t>12.2026</w:t>
    </w:r>
    <w:r w:rsidRPr="007379E7">
      <w:rPr>
        <w:rFonts w:ascii="Arial" w:hAnsi="Arial" w:cs="Arial"/>
        <w:sz w:val="18"/>
        <w:szCs w:val="18"/>
      </w:rPr>
      <w:t xml:space="preserve"> –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844E4108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 w:hint="default"/>
        <w:b w:val="0"/>
        <w:bCs/>
        <w:kern w:val="1"/>
        <w:sz w:val="22"/>
        <w:szCs w:val="22"/>
        <w:lang w:eastAsia="ar-SA" w:bidi="ar-SA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i w:val="0"/>
        <w:kern w:val="1"/>
        <w:sz w:val="22"/>
        <w:szCs w:val="22"/>
        <w:lang w:eastAsia="ar-SA" w:bidi="ar-SA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F642C3A8"/>
    <w:name w:val="WW8Num3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  <w:rPr>
        <w:rFonts w:ascii="Times New Roman" w:eastAsiaTheme="minorHAnsi" w:hAnsi="Times New Roman" w:cs="Times New Roman"/>
        <w:b w:val="0"/>
        <w:bCs/>
        <w:strike w:val="0"/>
        <w:dstrike w:val="0"/>
        <w:kern w:val="1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bCs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F8325D7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Arial" w:hAnsi="Arial" w:cs="Arial" w:hint="default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7ACC87B2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 w:hint="default"/>
        <w:b w:val="0"/>
        <w:bCs w:val="0"/>
        <w:kern w:val="1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Arial" w:cs="Arial"/>
        <w:szCs w:val="22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196CCE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2520" w:hanging="360"/>
      </w:pPr>
      <w:rPr>
        <w:rFonts w:ascii="Times New Roman" w:eastAsiaTheme="minorHAnsi" w:hAnsi="Times New Roman" w:cs="Times New Roman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eastAsia="Arial" w:cs="Arial"/>
        <w:b w:val="0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9ACC11B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eastAsia="Arial" w:cs="Arial"/>
        <w:b w:val="0"/>
        <w:bCs w:val="0"/>
        <w:sz w:val="22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CB645706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Times New Roman" w:eastAsia="Arial" w:hAnsi="Times New Roman" w:cs="Times New Roman" w:hint="default"/>
        <w:kern w:val="1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9" w15:restartNumberingAfterBreak="0">
    <w:nsid w:val="0000000A"/>
    <w:multiLevelType w:val="multilevel"/>
    <w:tmpl w:val="FBFE015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2520" w:hanging="360"/>
      </w:pPr>
      <w:rPr>
        <w:rFonts w:hint="default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A9022B4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Arial" w:hAnsi="Times New Roman" w:cs="Times New Roman" w:hint="default"/>
        <w:b w:val="0"/>
        <w:kern w:val="1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DBA2748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eastAsia="Arial" w:cs="Arial"/>
        <w:szCs w:val="22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Arial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DA0EF42C"/>
    <w:name w:val="WW8Num13"/>
    <w:lvl w:ilvl="0">
      <w:start w:val="1"/>
      <w:numFmt w:val="decimal"/>
      <w:lvlText w:val="%1)"/>
      <w:lvlJc w:val="left"/>
      <w:pPr>
        <w:tabs>
          <w:tab w:val="num" w:pos="-425"/>
        </w:tabs>
        <w:ind w:left="644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•"/>
      <w:lvlJc w:val="left"/>
      <w:pPr>
        <w:tabs>
          <w:tab w:val="num" w:pos="0"/>
        </w:tabs>
        <w:ind w:left="2670" w:hanging="690"/>
      </w:pPr>
      <w:rPr>
        <w:rFonts w:ascii="Verdana" w:hAnsi="Verdana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5106B078"/>
    <w:name w:val="WW8Num14"/>
    <w:lvl w:ilvl="0">
      <w:start w:val="1"/>
      <w:numFmt w:val="decimal"/>
      <w:lvlText w:val="%1."/>
      <w:lvlJc w:val="left"/>
      <w:pPr>
        <w:tabs>
          <w:tab w:val="num" w:pos="-1"/>
        </w:tabs>
        <w:ind w:left="785" w:hanging="360"/>
      </w:pPr>
      <w:rPr>
        <w:rFonts w:hint="default"/>
        <w:b w:val="0"/>
        <w:bCs w:val="0"/>
        <w:kern w:val="1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06" w:hanging="360"/>
      </w:pPr>
      <w:rPr>
        <w:kern w:val="1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2520" w:hanging="360"/>
      </w:pPr>
      <w:rPr>
        <w:rFonts w:ascii="Calibri" w:eastAsia="Times New Roman" w:hAnsi="Calibri" w:cs="Calibri"/>
        <w:b w:val="0"/>
        <w:bCs w:val="0"/>
        <w:kern w:val="1"/>
        <w:sz w:val="22"/>
        <w:szCs w:val="22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eastAsia="Arial" w:cs="Arial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1"/>
    <w:multiLevelType w:val="multilevel"/>
    <w:tmpl w:val="2F9E3A8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2"/>
    <w:multiLevelType w:val="multilevel"/>
    <w:tmpl w:val="0474363E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Arial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4"/>
    <w:multiLevelType w:val="multilevel"/>
    <w:tmpl w:val="2A9AC73A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71D0CB0C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Arial"/>
        <w:b w:val="0"/>
        <w:bCs w:val="0"/>
        <w:spacing w:val="-2"/>
        <w:sz w:val="24"/>
        <w:szCs w:val="24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9D4E52EE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0B3403D4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pacing w:val="-1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bCs w:val="0"/>
        <w:spacing w:val="-2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b w:val="0"/>
        <w:bCs w:val="0"/>
        <w:spacing w:val="-1"/>
        <w:sz w:val="22"/>
        <w:szCs w:val="2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C"/>
    <w:multiLevelType w:val="multilevel"/>
    <w:tmpl w:val="7EAE6632"/>
    <w:name w:val="WW8Num2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color w:val="auto"/>
        <w:lang w:val="pl-PL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1080" w:hanging="360"/>
      </w:pPr>
      <w:rPr>
        <w:rFonts w:cs="Arial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0000001D"/>
    <w:multiLevelType w:val="multilevel"/>
    <w:tmpl w:val="401A92B2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1"/>
    <w:multiLevelType w:val="singleLevel"/>
    <w:tmpl w:val="D826DDE6"/>
    <w:name w:val="WW8Num33"/>
    <w:lvl w:ilvl="0">
      <w:start w:val="3"/>
      <w:numFmt w:val="decimal"/>
      <w:lvlText w:val="%1."/>
      <w:lvlJc w:val="left"/>
      <w:pPr>
        <w:tabs>
          <w:tab w:val="num" w:pos="0"/>
        </w:tabs>
        <w:ind w:left="2345" w:hanging="360"/>
      </w:pPr>
      <w:rPr>
        <w:b w:val="0"/>
        <w:lang w:eastAsia="hi-IN" w:bidi="hi-IN"/>
      </w:rPr>
    </w:lvl>
  </w:abstractNum>
  <w:abstractNum w:abstractNumId="27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pacing w:val="-2"/>
        <w:sz w:val="24"/>
        <w:szCs w:val="24"/>
      </w:rPr>
    </w:lvl>
  </w:abstractNum>
  <w:abstractNum w:abstractNumId="28" w15:restartNumberingAfterBreak="0">
    <w:nsid w:val="00000023"/>
    <w:multiLevelType w:val="multilevel"/>
    <w:tmpl w:val="F1364E32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color w:val="00000A"/>
        <w:spacing w:val="-1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4"/>
    <w:multiLevelType w:val="multilevel"/>
    <w:tmpl w:val="65B89F82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FB4070"/>
    <w:multiLevelType w:val="hybridMultilevel"/>
    <w:tmpl w:val="8C0C50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22B5D0E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500131A"/>
    <w:multiLevelType w:val="hybridMultilevel"/>
    <w:tmpl w:val="9C1C6982"/>
    <w:lvl w:ilvl="0" w:tplc="30B63538">
      <w:start w:val="1"/>
      <w:numFmt w:val="bullet"/>
      <w:lvlText w:val=""/>
      <w:lvlJc w:val="left"/>
      <w:pPr>
        <w:ind w:left="10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3" w15:restartNumberingAfterBreak="0">
    <w:nsid w:val="07130FC6"/>
    <w:multiLevelType w:val="multilevel"/>
    <w:tmpl w:val="75AA9798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0B7D6601"/>
    <w:multiLevelType w:val="multilevel"/>
    <w:tmpl w:val="ED92B93E"/>
    <w:name w:val="WW8Num3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color w:val="00000A"/>
        <w:spacing w:val="-1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0C442D73"/>
    <w:multiLevelType w:val="hybridMultilevel"/>
    <w:tmpl w:val="AE521CD8"/>
    <w:lvl w:ilvl="0" w:tplc="D2443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C653A45"/>
    <w:multiLevelType w:val="multilevel"/>
    <w:tmpl w:val="BA643D4A"/>
    <w:lvl w:ilvl="0">
      <w:start w:val="1"/>
      <w:numFmt w:val="decimal"/>
      <w:pStyle w:val="wylicz-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0D05351A"/>
    <w:multiLevelType w:val="hybridMultilevel"/>
    <w:tmpl w:val="4A40EE68"/>
    <w:lvl w:ilvl="0" w:tplc="6F32561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122833BC"/>
    <w:multiLevelType w:val="hybridMultilevel"/>
    <w:tmpl w:val="DF9010B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12C36F8A"/>
    <w:multiLevelType w:val="hybridMultilevel"/>
    <w:tmpl w:val="A2DAFE34"/>
    <w:lvl w:ilvl="0" w:tplc="D244332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138F06B5"/>
    <w:multiLevelType w:val="hybridMultilevel"/>
    <w:tmpl w:val="F16A26FE"/>
    <w:lvl w:ilvl="0" w:tplc="D24433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1846662A"/>
    <w:multiLevelType w:val="hybridMultilevel"/>
    <w:tmpl w:val="2F16BD90"/>
    <w:lvl w:ilvl="0" w:tplc="673C0A0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7A5EEBF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7">
      <w:start w:val="1"/>
      <w:numFmt w:val="lowerLetter"/>
      <w:lvlText w:val="%4)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1CAC248B"/>
    <w:multiLevelType w:val="hybridMultilevel"/>
    <w:tmpl w:val="F75419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DB1698"/>
    <w:multiLevelType w:val="multilevel"/>
    <w:tmpl w:val="75B880CE"/>
    <w:lvl w:ilvl="0">
      <w:start w:val="17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67" w:hanging="78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954" w:hanging="7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41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96" w:hanging="1800"/>
      </w:pPr>
      <w:rPr>
        <w:rFonts w:hint="default"/>
      </w:rPr>
    </w:lvl>
  </w:abstractNum>
  <w:abstractNum w:abstractNumId="44" w15:restartNumberingAfterBreak="0">
    <w:nsid w:val="231C106F"/>
    <w:multiLevelType w:val="multilevel"/>
    <w:tmpl w:val="2EDC354A"/>
    <w:name w:val="WW8Num132"/>
    <w:lvl w:ilvl="0">
      <w:start w:val="5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ascii="Arial" w:eastAsia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5" w15:restartNumberingAfterBreak="0">
    <w:nsid w:val="27344278"/>
    <w:multiLevelType w:val="hybridMultilevel"/>
    <w:tmpl w:val="6B4CBFEC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6" w15:restartNumberingAfterBreak="0">
    <w:nsid w:val="2DCA6621"/>
    <w:multiLevelType w:val="hybridMultilevel"/>
    <w:tmpl w:val="7FC652E2"/>
    <w:lvl w:ilvl="0" w:tplc="15C23B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7" w15:restartNumberingAfterBreak="0">
    <w:nsid w:val="349D1613"/>
    <w:multiLevelType w:val="hybridMultilevel"/>
    <w:tmpl w:val="18028CA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350B3337"/>
    <w:multiLevelType w:val="multilevel"/>
    <w:tmpl w:val="5FEE859E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" w:hAnsi="Times New Roman" w:cs="Times New Roman" w:hint="default"/>
        <w:b w:val="0"/>
        <w:bCs/>
        <w:strike w:val="0"/>
        <w:dstrike w:val="0"/>
        <w:kern w:val="1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9" w15:restartNumberingAfterBreak="0">
    <w:nsid w:val="3918098D"/>
    <w:multiLevelType w:val="multilevel"/>
    <w:tmpl w:val="31445ADE"/>
    <w:lvl w:ilvl="0">
      <w:start w:val="1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997"/>
        </w:tabs>
        <w:ind w:left="1997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3A63149C"/>
    <w:multiLevelType w:val="hybridMultilevel"/>
    <w:tmpl w:val="F2BE2A5C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518E375E">
      <w:start w:val="1"/>
      <w:numFmt w:val="decimal"/>
      <w:lvlText w:val="%2."/>
      <w:lvlJc w:val="left"/>
      <w:pPr>
        <w:ind w:left="26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1" w15:restartNumberingAfterBreak="0">
    <w:nsid w:val="40DF7F15"/>
    <w:multiLevelType w:val="hybridMultilevel"/>
    <w:tmpl w:val="3FEE0950"/>
    <w:lvl w:ilvl="0" w:tplc="46800E7C">
      <w:start w:val="1"/>
      <w:numFmt w:val="decimal"/>
      <w:lvlText w:val="%1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A5065534">
      <w:start w:val="512"/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2" w15:restartNumberingAfterBreak="0">
    <w:nsid w:val="4FE134F8"/>
    <w:multiLevelType w:val="multilevel"/>
    <w:tmpl w:val="B3F8BD0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50465CBD"/>
    <w:multiLevelType w:val="multilevel"/>
    <w:tmpl w:val="E50A61A4"/>
    <w:lvl w:ilvl="0">
      <w:start w:val="1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997"/>
        </w:tabs>
        <w:ind w:left="1997" w:hanging="720"/>
      </w:pPr>
      <w:rPr>
        <w:rFonts w:ascii="Arial" w:hAnsi="Arial" w:cs="Arial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522527F1"/>
    <w:multiLevelType w:val="hybridMultilevel"/>
    <w:tmpl w:val="260CE4E2"/>
    <w:name w:val="WW8Num1222"/>
    <w:lvl w:ilvl="0" w:tplc="30E655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pacing w:val="-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041FCB"/>
    <w:multiLevelType w:val="multilevel"/>
    <w:tmpl w:val="D84A344E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00000A"/>
        <w:sz w:val="24"/>
        <w:szCs w:val="24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6" w15:restartNumberingAfterBreak="0">
    <w:nsid w:val="575D65E4"/>
    <w:multiLevelType w:val="multilevel"/>
    <w:tmpl w:val="28EC2A4C"/>
    <w:name w:val="WW8Num122"/>
    <w:lvl w:ilvl="0">
      <w:start w:val="2"/>
      <w:numFmt w:val="decimal"/>
      <w:lvlText w:val="%1."/>
      <w:lvlJc w:val="left"/>
      <w:pPr>
        <w:tabs>
          <w:tab w:val="num" w:pos="425"/>
        </w:tabs>
        <w:ind w:left="1494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Arial" w:hint="default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2670" w:hanging="690"/>
      </w:pPr>
      <w:rPr>
        <w:rFonts w:ascii="Verdana" w:hAnsi="Verdana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5AB81952"/>
    <w:multiLevelType w:val="hybridMultilevel"/>
    <w:tmpl w:val="E508E914"/>
    <w:lvl w:ilvl="0" w:tplc="275C44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B8A7981"/>
    <w:multiLevelType w:val="hybridMultilevel"/>
    <w:tmpl w:val="6590A660"/>
    <w:lvl w:ilvl="0" w:tplc="F7D2BB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5C02007A"/>
    <w:multiLevelType w:val="hybridMultilevel"/>
    <w:tmpl w:val="9C1A20A8"/>
    <w:lvl w:ilvl="0" w:tplc="63B20ABE">
      <w:start w:val="1"/>
      <w:numFmt w:val="decimal"/>
      <w:lvlText w:val="%1)"/>
      <w:lvlJc w:val="left"/>
      <w:pPr>
        <w:ind w:left="1072" w:hanging="352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0" w15:restartNumberingAfterBreak="0">
    <w:nsid w:val="61427DC5"/>
    <w:multiLevelType w:val="hybridMultilevel"/>
    <w:tmpl w:val="86A05284"/>
    <w:lvl w:ilvl="0" w:tplc="D14A8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3883774"/>
    <w:multiLevelType w:val="hybridMultilevel"/>
    <w:tmpl w:val="FEE41282"/>
    <w:lvl w:ilvl="0" w:tplc="AF38AD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2E8639FE">
      <w:start w:val="1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88CC6338">
      <w:start w:val="1"/>
      <w:numFmt w:val="lowerLetter"/>
      <w:lvlText w:val="%4)"/>
      <w:lvlJc w:val="left"/>
      <w:pPr>
        <w:ind w:left="322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65FB1BF0"/>
    <w:multiLevelType w:val="multilevel"/>
    <w:tmpl w:val="87AC48B6"/>
    <w:name w:val="WW8Num142"/>
    <w:lvl w:ilvl="0">
      <w:start w:val="5"/>
      <w:numFmt w:val="decimal"/>
      <w:lvlText w:val="%1."/>
      <w:lvlJc w:val="left"/>
      <w:pPr>
        <w:tabs>
          <w:tab w:val="num" w:pos="-1"/>
        </w:tabs>
        <w:ind w:left="785" w:hanging="360"/>
      </w:pPr>
      <w:rPr>
        <w:rFonts w:hint="default"/>
        <w:b w:val="0"/>
        <w:bCs w:val="0"/>
        <w:kern w:val="1"/>
        <w:sz w:val="24"/>
        <w:szCs w:val="24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1506" w:hanging="360"/>
      </w:pPr>
      <w:rPr>
        <w:rFonts w:hint="default"/>
        <w:kern w:val="1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  <w:rPr>
        <w:rFonts w:hint="default"/>
      </w:rPr>
    </w:lvl>
  </w:abstractNum>
  <w:abstractNum w:abstractNumId="63" w15:restartNumberingAfterBreak="0">
    <w:nsid w:val="66941441"/>
    <w:multiLevelType w:val="hybridMultilevel"/>
    <w:tmpl w:val="CEDA04E8"/>
    <w:lvl w:ilvl="0" w:tplc="04150017">
      <w:start w:val="1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64" w15:restartNumberingAfterBreak="0">
    <w:nsid w:val="66C841AA"/>
    <w:multiLevelType w:val="hybridMultilevel"/>
    <w:tmpl w:val="BBF6463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6F7E11DB"/>
    <w:multiLevelType w:val="hybridMultilevel"/>
    <w:tmpl w:val="8C0C50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9F07D0"/>
    <w:multiLevelType w:val="hybridMultilevel"/>
    <w:tmpl w:val="E7DA5144"/>
    <w:lvl w:ilvl="0" w:tplc="D14A8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09A1C67"/>
    <w:multiLevelType w:val="hybridMultilevel"/>
    <w:tmpl w:val="2C74E1C2"/>
    <w:lvl w:ilvl="0" w:tplc="0415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40E7E9E"/>
    <w:multiLevelType w:val="hybridMultilevel"/>
    <w:tmpl w:val="EBAE36B8"/>
    <w:lvl w:ilvl="0" w:tplc="4A341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0" w15:restartNumberingAfterBreak="0">
    <w:nsid w:val="7BEF4BCF"/>
    <w:multiLevelType w:val="multilevel"/>
    <w:tmpl w:val="513259CA"/>
    <w:name w:val="WW8Num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hint="default"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1" w15:restartNumberingAfterBreak="0">
    <w:nsid w:val="7CDF599B"/>
    <w:multiLevelType w:val="hybridMultilevel"/>
    <w:tmpl w:val="FA182244"/>
    <w:lvl w:ilvl="0" w:tplc="673C0A0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EAEAA148">
      <w:start w:val="1"/>
      <w:numFmt w:val="lowerLetter"/>
      <w:lvlText w:val="%2)"/>
      <w:lvlJc w:val="left"/>
      <w:pPr>
        <w:ind w:left="1788" w:hanging="360"/>
      </w:pPr>
      <w:rPr>
        <w:rFonts w:hint="default"/>
        <w:b/>
        <w:bCs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92C8AD9E">
      <w:start w:val="1"/>
      <w:numFmt w:val="decimal"/>
      <w:lvlText w:val="%5)"/>
      <w:lvlJc w:val="left"/>
      <w:pPr>
        <w:ind w:left="394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 w15:restartNumberingAfterBreak="0">
    <w:nsid w:val="7D62766A"/>
    <w:multiLevelType w:val="hybridMultilevel"/>
    <w:tmpl w:val="E9E479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E7D62D7"/>
    <w:multiLevelType w:val="hybridMultilevel"/>
    <w:tmpl w:val="278A5B68"/>
    <w:lvl w:ilvl="0" w:tplc="D14A84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30"/>
  </w:num>
  <w:num w:numId="3">
    <w:abstractNumId w:val="65"/>
  </w:num>
  <w:num w:numId="4">
    <w:abstractNumId w:val="61"/>
  </w:num>
  <w:num w:numId="5">
    <w:abstractNumId w:val="63"/>
  </w:num>
  <w:num w:numId="6">
    <w:abstractNumId w:val="50"/>
  </w:num>
  <w:num w:numId="7">
    <w:abstractNumId w:val="49"/>
  </w:num>
  <w:num w:numId="8">
    <w:abstractNumId w:val="35"/>
  </w:num>
  <w:num w:numId="9">
    <w:abstractNumId w:val="39"/>
  </w:num>
  <w:num w:numId="10">
    <w:abstractNumId w:val="41"/>
  </w:num>
  <w:num w:numId="11">
    <w:abstractNumId w:val="71"/>
  </w:num>
  <w:num w:numId="12">
    <w:abstractNumId w:val="64"/>
  </w:num>
  <w:num w:numId="13">
    <w:abstractNumId w:val="69"/>
  </w:num>
  <w:num w:numId="14">
    <w:abstractNumId w:val="36"/>
  </w:num>
  <w:num w:numId="15">
    <w:abstractNumId w:val="68"/>
  </w:num>
  <w:num w:numId="16">
    <w:abstractNumId w:val="57"/>
  </w:num>
  <w:num w:numId="17">
    <w:abstractNumId w:val="31"/>
  </w:num>
  <w:num w:numId="18">
    <w:abstractNumId w:val="40"/>
  </w:num>
  <w:num w:numId="19">
    <w:abstractNumId w:val="45"/>
  </w:num>
  <w:num w:numId="20">
    <w:abstractNumId w:val="52"/>
  </w:num>
  <w:num w:numId="21">
    <w:abstractNumId w:val="0"/>
  </w:num>
  <w:num w:numId="22">
    <w:abstractNumId w:val="42"/>
  </w:num>
  <w:num w:numId="23">
    <w:abstractNumId w:val="46"/>
  </w:num>
  <w:num w:numId="24">
    <w:abstractNumId w:val="43"/>
  </w:num>
  <w:num w:numId="25">
    <w:abstractNumId w:val="51"/>
  </w:num>
  <w:num w:numId="26">
    <w:abstractNumId w:val="60"/>
  </w:num>
  <w:num w:numId="27">
    <w:abstractNumId w:val="66"/>
  </w:num>
  <w:num w:numId="28">
    <w:abstractNumId w:val="38"/>
  </w:num>
  <w:num w:numId="29">
    <w:abstractNumId w:val="37"/>
  </w:num>
  <w:num w:numId="30">
    <w:abstractNumId w:val="73"/>
  </w:num>
  <w:num w:numId="31">
    <w:abstractNumId w:val="32"/>
  </w:num>
  <w:num w:numId="32">
    <w:abstractNumId w:val="47"/>
  </w:num>
  <w:num w:numId="33">
    <w:abstractNumId w:val="58"/>
  </w:num>
  <w:num w:numId="34">
    <w:abstractNumId w:val="67"/>
  </w:num>
  <w:num w:numId="35">
    <w:abstractNumId w:val="59"/>
  </w:num>
  <w:num w:numId="36">
    <w:abstractNumId w:val="7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5B4"/>
    <w:rsid w:val="000003D4"/>
    <w:rsid w:val="00004027"/>
    <w:rsid w:val="000044D5"/>
    <w:rsid w:val="0000687F"/>
    <w:rsid w:val="00007B64"/>
    <w:rsid w:val="00007BFF"/>
    <w:rsid w:val="00012F75"/>
    <w:rsid w:val="000161F0"/>
    <w:rsid w:val="0002012D"/>
    <w:rsid w:val="00020AB0"/>
    <w:rsid w:val="000221AD"/>
    <w:rsid w:val="00025E5F"/>
    <w:rsid w:val="000306B0"/>
    <w:rsid w:val="000311FE"/>
    <w:rsid w:val="00031CD5"/>
    <w:rsid w:val="00032C41"/>
    <w:rsid w:val="00033A4A"/>
    <w:rsid w:val="00034A59"/>
    <w:rsid w:val="00037AF6"/>
    <w:rsid w:val="00043E01"/>
    <w:rsid w:val="000441EC"/>
    <w:rsid w:val="000466E9"/>
    <w:rsid w:val="00051841"/>
    <w:rsid w:val="00051EA7"/>
    <w:rsid w:val="0005616F"/>
    <w:rsid w:val="00062B9B"/>
    <w:rsid w:val="00064246"/>
    <w:rsid w:val="00073754"/>
    <w:rsid w:val="00073922"/>
    <w:rsid w:val="00081F70"/>
    <w:rsid w:val="0008409F"/>
    <w:rsid w:val="00085FFF"/>
    <w:rsid w:val="00086C23"/>
    <w:rsid w:val="0009159F"/>
    <w:rsid w:val="00091DCF"/>
    <w:rsid w:val="00092FE5"/>
    <w:rsid w:val="0009359F"/>
    <w:rsid w:val="000A03E1"/>
    <w:rsid w:val="000A5F2A"/>
    <w:rsid w:val="000A77BF"/>
    <w:rsid w:val="000B53A3"/>
    <w:rsid w:val="000B650F"/>
    <w:rsid w:val="000B665D"/>
    <w:rsid w:val="000B6DC9"/>
    <w:rsid w:val="000C44E4"/>
    <w:rsid w:val="000C5994"/>
    <w:rsid w:val="000C69FB"/>
    <w:rsid w:val="000D3803"/>
    <w:rsid w:val="000D5069"/>
    <w:rsid w:val="000D60DB"/>
    <w:rsid w:val="000D778E"/>
    <w:rsid w:val="000E1AF7"/>
    <w:rsid w:val="000E4BEC"/>
    <w:rsid w:val="000E70F5"/>
    <w:rsid w:val="000F1BAD"/>
    <w:rsid w:val="000F1CB6"/>
    <w:rsid w:val="000F225F"/>
    <w:rsid w:val="000F30D7"/>
    <w:rsid w:val="000F378D"/>
    <w:rsid w:val="000F71B6"/>
    <w:rsid w:val="001010CF"/>
    <w:rsid w:val="0010122A"/>
    <w:rsid w:val="00101E79"/>
    <w:rsid w:val="00102219"/>
    <w:rsid w:val="00102AB7"/>
    <w:rsid w:val="00104D3A"/>
    <w:rsid w:val="00107E1D"/>
    <w:rsid w:val="001105E7"/>
    <w:rsid w:val="00111EDB"/>
    <w:rsid w:val="0011200E"/>
    <w:rsid w:val="001164F8"/>
    <w:rsid w:val="00117116"/>
    <w:rsid w:val="00122996"/>
    <w:rsid w:val="00123ED8"/>
    <w:rsid w:val="001251F6"/>
    <w:rsid w:val="001265E4"/>
    <w:rsid w:val="00132238"/>
    <w:rsid w:val="0014545D"/>
    <w:rsid w:val="00146277"/>
    <w:rsid w:val="00147993"/>
    <w:rsid w:val="00153349"/>
    <w:rsid w:val="00154CDE"/>
    <w:rsid w:val="001610AC"/>
    <w:rsid w:val="00163428"/>
    <w:rsid w:val="001659A5"/>
    <w:rsid w:val="001665BD"/>
    <w:rsid w:val="00171368"/>
    <w:rsid w:val="00171837"/>
    <w:rsid w:val="0017203E"/>
    <w:rsid w:val="001725F7"/>
    <w:rsid w:val="001744B5"/>
    <w:rsid w:val="00180ED8"/>
    <w:rsid w:val="00190495"/>
    <w:rsid w:val="001927EF"/>
    <w:rsid w:val="00195BDA"/>
    <w:rsid w:val="001965B8"/>
    <w:rsid w:val="001A3EDE"/>
    <w:rsid w:val="001B17CB"/>
    <w:rsid w:val="001B36F8"/>
    <w:rsid w:val="001B3AD2"/>
    <w:rsid w:val="001B5EA0"/>
    <w:rsid w:val="001B6CA2"/>
    <w:rsid w:val="001B76C7"/>
    <w:rsid w:val="001C0A3B"/>
    <w:rsid w:val="001C1F34"/>
    <w:rsid w:val="001C4362"/>
    <w:rsid w:val="001D0033"/>
    <w:rsid w:val="001D089A"/>
    <w:rsid w:val="001D0F11"/>
    <w:rsid w:val="001D15BD"/>
    <w:rsid w:val="001D3CD5"/>
    <w:rsid w:val="001D534B"/>
    <w:rsid w:val="001D6AB2"/>
    <w:rsid w:val="001D7B21"/>
    <w:rsid w:val="001E21DE"/>
    <w:rsid w:val="001E4733"/>
    <w:rsid w:val="001E493B"/>
    <w:rsid w:val="001F3E1E"/>
    <w:rsid w:val="001F600D"/>
    <w:rsid w:val="00204E21"/>
    <w:rsid w:val="00205F1E"/>
    <w:rsid w:val="00206A89"/>
    <w:rsid w:val="00215FEE"/>
    <w:rsid w:val="002234B3"/>
    <w:rsid w:val="002248CE"/>
    <w:rsid w:val="00227E06"/>
    <w:rsid w:val="0023447C"/>
    <w:rsid w:val="00237AF8"/>
    <w:rsid w:val="002429BE"/>
    <w:rsid w:val="0025045D"/>
    <w:rsid w:val="002516B3"/>
    <w:rsid w:val="0025301F"/>
    <w:rsid w:val="0026090F"/>
    <w:rsid w:val="002611A7"/>
    <w:rsid w:val="002617D3"/>
    <w:rsid w:val="00262914"/>
    <w:rsid w:val="0026347F"/>
    <w:rsid w:val="00263B94"/>
    <w:rsid w:val="002700D3"/>
    <w:rsid w:val="002713A8"/>
    <w:rsid w:val="00274D47"/>
    <w:rsid w:val="002759EE"/>
    <w:rsid w:val="002779BB"/>
    <w:rsid w:val="002807A8"/>
    <w:rsid w:val="00290AA5"/>
    <w:rsid w:val="00290C01"/>
    <w:rsid w:val="002914C8"/>
    <w:rsid w:val="00292F74"/>
    <w:rsid w:val="00293465"/>
    <w:rsid w:val="002A2365"/>
    <w:rsid w:val="002A3315"/>
    <w:rsid w:val="002A3C3F"/>
    <w:rsid w:val="002A4F34"/>
    <w:rsid w:val="002B1C46"/>
    <w:rsid w:val="002B4866"/>
    <w:rsid w:val="002B65B4"/>
    <w:rsid w:val="002C04E8"/>
    <w:rsid w:val="002C51D3"/>
    <w:rsid w:val="002C706A"/>
    <w:rsid w:val="002D2B26"/>
    <w:rsid w:val="002D3F83"/>
    <w:rsid w:val="002D4E32"/>
    <w:rsid w:val="002D6E39"/>
    <w:rsid w:val="002D7764"/>
    <w:rsid w:val="002E1067"/>
    <w:rsid w:val="002E214C"/>
    <w:rsid w:val="002E3F72"/>
    <w:rsid w:val="002F0B0B"/>
    <w:rsid w:val="002F1141"/>
    <w:rsid w:val="002F1278"/>
    <w:rsid w:val="002F1694"/>
    <w:rsid w:val="002F1BDA"/>
    <w:rsid w:val="002F3F91"/>
    <w:rsid w:val="002F6CE5"/>
    <w:rsid w:val="003001EE"/>
    <w:rsid w:val="00301B10"/>
    <w:rsid w:val="00307D17"/>
    <w:rsid w:val="003113E2"/>
    <w:rsid w:val="00315025"/>
    <w:rsid w:val="003158CF"/>
    <w:rsid w:val="00316867"/>
    <w:rsid w:val="00317734"/>
    <w:rsid w:val="003200C8"/>
    <w:rsid w:val="003202C3"/>
    <w:rsid w:val="0032187B"/>
    <w:rsid w:val="00323A7D"/>
    <w:rsid w:val="003259A9"/>
    <w:rsid w:val="0032611E"/>
    <w:rsid w:val="003313B7"/>
    <w:rsid w:val="003342A7"/>
    <w:rsid w:val="003351A6"/>
    <w:rsid w:val="00341FD6"/>
    <w:rsid w:val="00342221"/>
    <w:rsid w:val="0035406F"/>
    <w:rsid w:val="00354174"/>
    <w:rsid w:val="00357510"/>
    <w:rsid w:val="00357F09"/>
    <w:rsid w:val="00360FA0"/>
    <w:rsid w:val="00365F4F"/>
    <w:rsid w:val="00371C52"/>
    <w:rsid w:val="00375DA2"/>
    <w:rsid w:val="003760B0"/>
    <w:rsid w:val="00376DCF"/>
    <w:rsid w:val="00383ABF"/>
    <w:rsid w:val="00384E03"/>
    <w:rsid w:val="003903FB"/>
    <w:rsid w:val="003912E8"/>
    <w:rsid w:val="0039194A"/>
    <w:rsid w:val="003A31D3"/>
    <w:rsid w:val="003A71CB"/>
    <w:rsid w:val="003A774C"/>
    <w:rsid w:val="003B07EE"/>
    <w:rsid w:val="003C0107"/>
    <w:rsid w:val="003C2B81"/>
    <w:rsid w:val="003C7F2F"/>
    <w:rsid w:val="003D07A0"/>
    <w:rsid w:val="003D1896"/>
    <w:rsid w:val="003D2131"/>
    <w:rsid w:val="003D606C"/>
    <w:rsid w:val="003D6CFE"/>
    <w:rsid w:val="003D7062"/>
    <w:rsid w:val="003D7932"/>
    <w:rsid w:val="003E2FB4"/>
    <w:rsid w:val="003E4653"/>
    <w:rsid w:val="0040075A"/>
    <w:rsid w:val="00402E84"/>
    <w:rsid w:val="0040507A"/>
    <w:rsid w:val="00407C3C"/>
    <w:rsid w:val="00407ED3"/>
    <w:rsid w:val="00411F09"/>
    <w:rsid w:val="00417781"/>
    <w:rsid w:val="004206DC"/>
    <w:rsid w:val="0042157A"/>
    <w:rsid w:val="00424461"/>
    <w:rsid w:val="00424AA1"/>
    <w:rsid w:val="00431390"/>
    <w:rsid w:val="0043482C"/>
    <w:rsid w:val="0043527E"/>
    <w:rsid w:val="00442258"/>
    <w:rsid w:val="00445064"/>
    <w:rsid w:val="00451DF5"/>
    <w:rsid w:val="00451F89"/>
    <w:rsid w:val="004538D6"/>
    <w:rsid w:val="0045771A"/>
    <w:rsid w:val="0046104D"/>
    <w:rsid w:val="00462B43"/>
    <w:rsid w:val="0046538B"/>
    <w:rsid w:val="00465458"/>
    <w:rsid w:val="00465A56"/>
    <w:rsid w:val="004700F6"/>
    <w:rsid w:val="00471E47"/>
    <w:rsid w:val="0047374A"/>
    <w:rsid w:val="004755F0"/>
    <w:rsid w:val="004757DD"/>
    <w:rsid w:val="0048295B"/>
    <w:rsid w:val="0048331E"/>
    <w:rsid w:val="004908B2"/>
    <w:rsid w:val="00497E20"/>
    <w:rsid w:val="004A3BBA"/>
    <w:rsid w:val="004A478C"/>
    <w:rsid w:val="004B1217"/>
    <w:rsid w:val="004B126F"/>
    <w:rsid w:val="004B164E"/>
    <w:rsid w:val="004B1BEE"/>
    <w:rsid w:val="004B548E"/>
    <w:rsid w:val="004B70C4"/>
    <w:rsid w:val="004C04B8"/>
    <w:rsid w:val="004C0D6E"/>
    <w:rsid w:val="004C1390"/>
    <w:rsid w:val="004C336E"/>
    <w:rsid w:val="004C5870"/>
    <w:rsid w:val="004D19BF"/>
    <w:rsid w:val="004D2B39"/>
    <w:rsid w:val="004D3100"/>
    <w:rsid w:val="004D6C55"/>
    <w:rsid w:val="004E1913"/>
    <w:rsid w:val="004E5633"/>
    <w:rsid w:val="004E5868"/>
    <w:rsid w:val="004F3386"/>
    <w:rsid w:val="004F4036"/>
    <w:rsid w:val="004F4EB0"/>
    <w:rsid w:val="00501BEF"/>
    <w:rsid w:val="00510EFB"/>
    <w:rsid w:val="00511571"/>
    <w:rsid w:val="00511E21"/>
    <w:rsid w:val="0051497E"/>
    <w:rsid w:val="0051653C"/>
    <w:rsid w:val="0051729E"/>
    <w:rsid w:val="00517BB2"/>
    <w:rsid w:val="0052040F"/>
    <w:rsid w:val="005213B5"/>
    <w:rsid w:val="005223AC"/>
    <w:rsid w:val="00522428"/>
    <w:rsid w:val="00522CB1"/>
    <w:rsid w:val="00523282"/>
    <w:rsid w:val="00535FF8"/>
    <w:rsid w:val="00536247"/>
    <w:rsid w:val="005406DB"/>
    <w:rsid w:val="00545999"/>
    <w:rsid w:val="0054643E"/>
    <w:rsid w:val="00547B85"/>
    <w:rsid w:val="00550B50"/>
    <w:rsid w:val="00551522"/>
    <w:rsid w:val="005532EE"/>
    <w:rsid w:val="00562AAE"/>
    <w:rsid w:val="00566F04"/>
    <w:rsid w:val="0057098D"/>
    <w:rsid w:val="00572E72"/>
    <w:rsid w:val="0057457E"/>
    <w:rsid w:val="00575839"/>
    <w:rsid w:val="005843D1"/>
    <w:rsid w:val="00584F35"/>
    <w:rsid w:val="00590C0E"/>
    <w:rsid w:val="00592D74"/>
    <w:rsid w:val="00594F40"/>
    <w:rsid w:val="00596665"/>
    <w:rsid w:val="00597066"/>
    <w:rsid w:val="00597638"/>
    <w:rsid w:val="005A3065"/>
    <w:rsid w:val="005A5B7C"/>
    <w:rsid w:val="005B0B05"/>
    <w:rsid w:val="005B1EF4"/>
    <w:rsid w:val="005B4986"/>
    <w:rsid w:val="005C707B"/>
    <w:rsid w:val="005D0E7B"/>
    <w:rsid w:val="005D2556"/>
    <w:rsid w:val="005D410E"/>
    <w:rsid w:val="005D42AE"/>
    <w:rsid w:val="005D5311"/>
    <w:rsid w:val="005D5D09"/>
    <w:rsid w:val="005D7EAB"/>
    <w:rsid w:val="005E0668"/>
    <w:rsid w:val="005E4FCB"/>
    <w:rsid w:val="005E712A"/>
    <w:rsid w:val="005F606D"/>
    <w:rsid w:val="005F6B2D"/>
    <w:rsid w:val="00600F53"/>
    <w:rsid w:val="006043C7"/>
    <w:rsid w:val="0061007B"/>
    <w:rsid w:val="00610101"/>
    <w:rsid w:val="006105EE"/>
    <w:rsid w:val="00612E3D"/>
    <w:rsid w:val="00616E90"/>
    <w:rsid w:val="006228A0"/>
    <w:rsid w:val="00625380"/>
    <w:rsid w:val="00625EB7"/>
    <w:rsid w:val="006265BD"/>
    <w:rsid w:val="006334E4"/>
    <w:rsid w:val="00636696"/>
    <w:rsid w:val="00651431"/>
    <w:rsid w:val="006522FC"/>
    <w:rsid w:val="00654BC7"/>
    <w:rsid w:val="0065647C"/>
    <w:rsid w:val="006573EA"/>
    <w:rsid w:val="006627E2"/>
    <w:rsid w:val="006717DE"/>
    <w:rsid w:val="00672430"/>
    <w:rsid w:val="00672EA0"/>
    <w:rsid w:val="00682987"/>
    <w:rsid w:val="00686635"/>
    <w:rsid w:val="006911C5"/>
    <w:rsid w:val="00691DD9"/>
    <w:rsid w:val="0069213F"/>
    <w:rsid w:val="00692698"/>
    <w:rsid w:val="006A2531"/>
    <w:rsid w:val="006A4261"/>
    <w:rsid w:val="006A46D5"/>
    <w:rsid w:val="006B0F35"/>
    <w:rsid w:val="006B2B14"/>
    <w:rsid w:val="006B332B"/>
    <w:rsid w:val="006B345E"/>
    <w:rsid w:val="006B4C46"/>
    <w:rsid w:val="006C41AA"/>
    <w:rsid w:val="006C5C9E"/>
    <w:rsid w:val="006C5DEA"/>
    <w:rsid w:val="006C64B4"/>
    <w:rsid w:val="006D0544"/>
    <w:rsid w:val="006D29E2"/>
    <w:rsid w:val="006D4656"/>
    <w:rsid w:val="006E2B73"/>
    <w:rsid w:val="006E50A2"/>
    <w:rsid w:val="006E707A"/>
    <w:rsid w:val="006E714B"/>
    <w:rsid w:val="006E74E9"/>
    <w:rsid w:val="006E7945"/>
    <w:rsid w:val="006F147B"/>
    <w:rsid w:val="006F70D3"/>
    <w:rsid w:val="00700356"/>
    <w:rsid w:val="007012B2"/>
    <w:rsid w:val="00701D96"/>
    <w:rsid w:val="007065DD"/>
    <w:rsid w:val="007125F4"/>
    <w:rsid w:val="0071417D"/>
    <w:rsid w:val="007170DB"/>
    <w:rsid w:val="00730812"/>
    <w:rsid w:val="00731232"/>
    <w:rsid w:val="00733B2E"/>
    <w:rsid w:val="00733C32"/>
    <w:rsid w:val="00734EF3"/>
    <w:rsid w:val="007379E7"/>
    <w:rsid w:val="00737C74"/>
    <w:rsid w:val="00745DB1"/>
    <w:rsid w:val="007465D7"/>
    <w:rsid w:val="007505B1"/>
    <w:rsid w:val="007536D6"/>
    <w:rsid w:val="00755080"/>
    <w:rsid w:val="00772CF7"/>
    <w:rsid w:val="00773077"/>
    <w:rsid w:val="00776306"/>
    <w:rsid w:val="007809D6"/>
    <w:rsid w:val="00782473"/>
    <w:rsid w:val="00783076"/>
    <w:rsid w:val="00787DDF"/>
    <w:rsid w:val="00790AD3"/>
    <w:rsid w:val="00791BF7"/>
    <w:rsid w:val="00792872"/>
    <w:rsid w:val="00792A13"/>
    <w:rsid w:val="00794D4E"/>
    <w:rsid w:val="0079766C"/>
    <w:rsid w:val="007A050D"/>
    <w:rsid w:val="007A051E"/>
    <w:rsid w:val="007A0F52"/>
    <w:rsid w:val="007A64FE"/>
    <w:rsid w:val="007B1AAD"/>
    <w:rsid w:val="007B3B36"/>
    <w:rsid w:val="007B5520"/>
    <w:rsid w:val="007B5BD6"/>
    <w:rsid w:val="007B6741"/>
    <w:rsid w:val="007C1D35"/>
    <w:rsid w:val="007C30BE"/>
    <w:rsid w:val="007C42D3"/>
    <w:rsid w:val="007C63FA"/>
    <w:rsid w:val="007D00A8"/>
    <w:rsid w:val="007D29FF"/>
    <w:rsid w:val="007D3067"/>
    <w:rsid w:val="007D3970"/>
    <w:rsid w:val="007D4920"/>
    <w:rsid w:val="007D6FCC"/>
    <w:rsid w:val="007E1234"/>
    <w:rsid w:val="007E3F50"/>
    <w:rsid w:val="007E4F30"/>
    <w:rsid w:val="007E598E"/>
    <w:rsid w:val="007E5FC4"/>
    <w:rsid w:val="007F1B02"/>
    <w:rsid w:val="007F1D46"/>
    <w:rsid w:val="007F276C"/>
    <w:rsid w:val="007F42A1"/>
    <w:rsid w:val="007F43B2"/>
    <w:rsid w:val="007F49E1"/>
    <w:rsid w:val="007F557B"/>
    <w:rsid w:val="0080041D"/>
    <w:rsid w:val="00807D2E"/>
    <w:rsid w:val="0081446E"/>
    <w:rsid w:val="008229B4"/>
    <w:rsid w:val="00823036"/>
    <w:rsid w:val="008250A4"/>
    <w:rsid w:val="0082646B"/>
    <w:rsid w:val="00826979"/>
    <w:rsid w:val="00830CBE"/>
    <w:rsid w:val="0083264F"/>
    <w:rsid w:val="00835ECD"/>
    <w:rsid w:val="008420D6"/>
    <w:rsid w:val="0084224C"/>
    <w:rsid w:val="0084450F"/>
    <w:rsid w:val="00844582"/>
    <w:rsid w:val="00844932"/>
    <w:rsid w:val="008458E3"/>
    <w:rsid w:val="0085013B"/>
    <w:rsid w:val="008505E3"/>
    <w:rsid w:val="00851FD8"/>
    <w:rsid w:val="0085301C"/>
    <w:rsid w:val="0085755F"/>
    <w:rsid w:val="00860905"/>
    <w:rsid w:val="0086371E"/>
    <w:rsid w:val="0086550E"/>
    <w:rsid w:val="008741B0"/>
    <w:rsid w:val="0087516B"/>
    <w:rsid w:val="00877838"/>
    <w:rsid w:val="008819F4"/>
    <w:rsid w:val="0088378A"/>
    <w:rsid w:val="008844DD"/>
    <w:rsid w:val="00885C84"/>
    <w:rsid w:val="0089101E"/>
    <w:rsid w:val="00891CDF"/>
    <w:rsid w:val="00892A6C"/>
    <w:rsid w:val="008A2CAC"/>
    <w:rsid w:val="008A6E89"/>
    <w:rsid w:val="008B0350"/>
    <w:rsid w:val="008B24A4"/>
    <w:rsid w:val="008B6109"/>
    <w:rsid w:val="008C1434"/>
    <w:rsid w:val="008C3228"/>
    <w:rsid w:val="008C3EEC"/>
    <w:rsid w:val="008D1975"/>
    <w:rsid w:val="008D75F0"/>
    <w:rsid w:val="008D7DC6"/>
    <w:rsid w:val="008E0BE9"/>
    <w:rsid w:val="008E1D89"/>
    <w:rsid w:val="008E70BD"/>
    <w:rsid w:val="008F1782"/>
    <w:rsid w:val="008F256F"/>
    <w:rsid w:val="008F3242"/>
    <w:rsid w:val="008F6826"/>
    <w:rsid w:val="008F7EAD"/>
    <w:rsid w:val="00904331"/>
    <w:rsid w:val="00906A8E"/>
    <w:rsid w:val="00906FE2"/>
    <w:rsid w:val="00912B3C"/>
    <w:rsid w:val="009138A5"/>
    <w:rsid w:val="009214D4"/>
    <w:rsid w:val="0092266B"/>
    <w:rsid w:val="00923094"/>
    <w:rsid w:val="00924FE3"/>
    <w:rsid w:val="00925F0B"/>
    <w:rsid w:val="0092604B"/>
    <w:rsid w:val="009273D6"/>
    <w:rsid w:val="00936510"/>
    <w:rsid w:val="00940BF6"/>
    <w:rsid w:val="00944060"/>
    <w:rsid w:val="00944F9E"/>
    <w:rsid w:val="00951D66"/>
    <w:rsid w:val="00952CFB"/>
    <w:rsid w:val="00952D67"/>
    <w:rsid w:val="00953E5E"/>
    <w:rsid w:val="0095479C"/>
    <w:rsid w:val="00960EB0"/>
    <w:rsid w:val="0096286B"/>
    <w:rsid w:val="009629F7"/>
    <w:rsid w:val="00965A85"/>
    <w:rsid w:val="009748D9"/>
    <w:rsid w:val="00974D19"/>
    <w:rsid w:val="009800CB"/>
    <w:rsid w:val="00985D31"/>
    <w:rsid w:val="00991691"/>
    <w:rsid w:val="00992679"/>
    <w:rsid w:val="00992BC2"/>
    <w:rsid w:val="00994301"/>
    <w:rsid w:val="009A15B6"/>
    <w:rsid w:val="009B0811"/>
    <w:rsid w:val="009B3C29"/>
    <w:rsid w:val="009B5483"/>
    <w:rsid w:val="009B6205"/>
    <w:rsid w:val="009D009D"/>
    <w:rsid w:val="009D1931"/>
    <w:rsid w:val="009D472B"/>
    <w:rsid w:val="009E16D3"/>
    <w:rsid w:val="009E5B5F"/>
    <w:rsid w:val="009F49AA"/>
    <w:rsid w:val="009F5A5F"/>
    <w:rsid w:val="009F5A88"/>
    <w:rsid w:val="009F7327"/>
    <w:rsid w:val="00A04556"/>
    <w:rsid w:val="00A06F2C"/>
    <w:rsid w:val="00A078E7"/>
    <w:rsid w:val="00A11F50"/>
    <w:rsid w:val="00A133C0"/>
    <w:rsid w:val="00A16370"/>
    <w:rsid w:val="00A166D9"/>
    <w:rsid w:val="00A17CB8"/>
    <w:rsid w:val="00A17FDC"/>
    <w:rsid w:val="00A21C9D"/>
    <w:rsid w:val="00A23934"/>
    <w:rsid w:val="00A240EC"/>
    <w:rsid w:val="00A26C39"/>
    <w:rsid w:val="00A30D03"/>
    <w:rsid w:val="00A31F2A"/>
    <w:rsid w:val="00A37B4B"/>
    <w:rsid w:val="00A42087"/>
    <w:rsid w:val="00A42129"/>
    <w:rsid w:val="00A44C6C"/>
    <w:rsid w:val="00A51A84"/>
    <w:rsid w:val="00A562DB"/>
    <w:rsid w:val="00A62F30"/>
    <w:rsid w:val="00A63FD3"/>
    <w:rsid w:val="00A64E33"/>
    <w:rsid w:val="00A704A1"/>
    <w:rsid w:val="00A75748"/>
    <w:rsid w:val="00A77E7F"/>
    <w:rsid w:val="00A80F6B"/>
    <w:rsid w:val="00A8378B"/>
    <w:rsid w:val="00A839E4"/>
    <w:rsid w:val="00A83A05"/>
    <w:rsid w:val="00A86BE2"/>
    <w:rsid w:val="00A9001F"/>
    <w:rsid w:val="00A919C1"/>
    <w:rsid w:val="00A919D0"/>
    <w:rsid w:val="00A952DA"/>
    <w:rsid w:val="00AA3555"/>
    <w:rsid w:val="00AA37C9"/>
    <w:rsid w:val="00AA61EB"/>
    <w:rsid w:val="00AB0AFD"/>
    <w:rsid w:val="00AB1423"/>
    <w:rsid w:val="00AC04D8"/>
    <w:rsid w:val="00AC2564"/>
    <w:rsid w:val="00AC38ED"/>
    <w:rsid w:val="00AC5DB1"/>
    <w:rsid w:val="00AD1DC2"/>
    <w:rsid w:val="00AD2C90"/>
    <w:rsid w:val="00AD2D8A"/>
    <w:rsid w:val="00AD5948"/>
    <w:rsid w:val="00AE0C30"/>
    <w:rsid w:val="00AE1FEC"/>
    <w:rsid w:val="00AE353E"/>
    <w:rsid w:val="00AE3E62"/>
    <w:rsid w:val="00AE4B56"/>
    <w:rsid w:val="00AE6064"/>
    <w:rsid w:val="00AF0832"/>
    <w:rsid w:val="00AF1283"/>
    <w:rsid w:val="00AF21E6"/>
    <w:rsid w:val="00AF5B4B"/>
    <w:rsid w:val="00B02611"/>
    <w:rsid w:val="00B04DA3"/>
    <w:rsid w:val="00B07A80"/>
    <w:rsid w:val="00B11AAF"/>
    <w:rsid w:val="00B12229"/>
    <w:rsid w:val="00B15258"/>
    <w:rsid w:val="00B1788F"/>
    <w:rsid w:val="00B22243"/>
    <w:rsid w:val="00B22A6E"/>
    <w:rsid w:val="00B25296"/>
    <w:rsid w:val="00B272B6"/>
    <w:rsid w:val="00B329E6"/>
    <w:rsid w:val="00B346BD"/>
    <w:rsid w:val="00B35C0D"/>
    <w:rsid w:val="00B3625C"/>
    <w:rsid w:val="00B3653F"/>
    <w:rsid w:val="00B3698B"/>
    <w:rsid w:val="00B36ED9"/>
    <w:rsid w:val="00B4015F"/>
    <w:rsid w:val="00B40A1F"/>
    <w:rsid w:val="00B4233D"/>
    <w:rsid w:val="00B44FDA"/>
    <w:rsid w:val="00B47182"/>
    <w:rsid w:val="00B475DE"/>
    <w:rsid w:val="00B5030B"/>
    <w:rsid w:val="00B5119A"/>
    <w:rsid w:val="00B52117"/>
    <w:rsid w:val="00B5315E"/>
    <w:rsid w:val="00B542D3"/>
    <w:rsid w:val="00B5471D"/>
    <w:rsid w:val="00B61729"/>
    <w:rsid w:val="00B6317A"/>
    <w:rsid w:val="00B63358"/>
    <w:rsid w:val="00B639D5"/>
    <w:rsid w:val="00B67751"/>
    <w:rsid w:val="00B71AD2"/>
    <w:rsid w:val="00B811E2"/>
    <w:rsid w:val="00B82852"/>
    <w:rsid w:val="00B84391"/>
    <w:rsid w:val="00B855FE"/>
    <w:rsid w:val="00B86C9E"/>
    <w:rsid w:val="00B87D13"/>
    <w:rsid w:val="00B93D3E"/>
    <w:rsid w:val="00B95DA1"/>
    <w:rsid w:val="00BA0E24"/>
    <w:rsid w:val="00BA26C0"/>
    <w:rsid w:val="00BA345C"/>
    <w:rsid w:val="00BA56F2"/>
    <w:rsid w:val="00BB0DF9"/>
    <w:rsid w:val="00BB136F"/>
    <w:rsid w:val="00BB1E33"/>
    <w:rsid w:val="00BB4084"/>
    <w:rsid w:val="00BB431C"/>
    <w:rsid w:val="00BB7D51"/>
    <w:rsid w:val="00BC0B15"/>
    <w:rsid w:val="00BC3440"/>
    <w:rsid w:val="00BC5674"/>
    <w:rsid w:val="00BC7379"/>
    <w:rsid w:val="00BD11E4"/>
    <w:rsid w:val="00BD1530"/>
    <w:rsid w:val="00BF0609"/>
    <w:rsid w:val="00BF1EF8"/>
    <w:rsid w:val="00BF36C9"/>
    <w:rsid w:val="00BF447D"/>
    <w:rsid w:val="00BF4E23"/>
    <w:rsid w:val="00BF50F1"/>
    <w:rsid w:val="00C021D0"/>
    <w:rsid w:val="00C0446F"/>
    <w:rsid w:val="00C11F06"/>
    <w:rsid w:val="00C120C9"/>
    <w:rsid w:val="00C13844"/>
    <w:rsid w:val="00C16EC0"/>
    <w:rsid w:val="00C17AF0"/>
    <w:rsid w:val="00C20A8B"/>
    <w:rsid w:val="00C22DB9"/>
    <w:rsid w:val="00C23017"/>
    <w:rsid w:val="00C26A5C"/>
    <w:rsid w:val="00C32B62"/>
    <w:rsid w:val="00C35561"/>
    <w:rsid w:val="00C356C9"/>
    <w:rsid w:val="00C428F4"/>
    <w:rsid w:val="00C45B24"/>
    <w:rsid w:val="00C45CD4"/>
    <w:rsid w:val="00C46F08"/>
    <w:rsid w:val="00C50755"/>
    <w:rsid w:val="00C51F5E"/>
    <w:rsid w:val="00C568BC"/>
    <w:rsid w:val="00C5741C"/>
    <w:rsid w:val="00C57FE1"/>
    <w:rsid w:val="00C62233"/>
    <w:rsid w:val="00C66E4B"/>
    <w:rsid w:val="00C81891"/>
    <w:rsid w:val="00C95BA8"/>
    <w:rsid w:val="00C979F5"/>
    <w:rsid w:val="00CA3875"/>
    <w:rsid w:val="00CA3EAA"/>
    <w:rsid w:val="00CB1608"/>
    <w:rsid w:val="00CB1808"/>
    <w:rsid w:val="00CB254F"/>
    <w:rsid w:val="00CB2F8B"/>
    <w:rsid w:val="00CB588A"/>
    <w:rsid w:val="00CC0362"/>
    <w:rsid w:val="00CC2DEA"/>
    <w:rsid w:val="00CC6F23"/>
    <w:rsid w:val="00CC7B38"/>
    <w:rsid w:val="00CD02A6"/>
    <w:rsid w:val="00CD1D28"/>
    <w:rsid w:val="00CD2279"/>
    <w:rsid w:val="00CD3F78"/>
    <w:rsid w:val="00CE4ADB"/>
    <w:rsid w:val="00CE5FD1"/>
    <w:rsid w:val="00CE64CE"/>
    <w:rsid w:val="00CF2B66"/>
    <w:rsid w:val="00CF4028"/>
    <w:rsid w:val="00CF49E4"/>
    <w:rsid w:val="00CF603C"/>
    <w:rsid w:val="00D05C3F"/>
    <w:rsid w:val="00D114A3"/>
    <w:rsid w:val="00D12632"/>
    <w:rsid w:val="00D14C8C"/>
    <w:rsid w:val="00D158DB"/>
    <w:rsid w:val="00D16958"/>
    <w:rsid w:val="00D27F43"/>
    <w:rsid w:val="00D34703"/>
    <w:rsid w:val="00D35668"/>
    <w:rsid w:val="00D35922"/>
    <w:rsid w:val="00D360DD"/>
    <w:rsid w:val="00D41801"/>
    <w:rsid w:val="00D41D5B"/>
    <w:rsid w:val="00D4633C"/>
    <w:rsid w:val="00D47CC9"/>
    <w:rsid w:val="00D50AF1"/>
    <w:rsid w:val="00D537D0"/>
    <w:rsid w:val="00D55E4D"/>
    <w:rsid w:val="00D57BCD"/>
    <w:rsid w:val="00D6231B"/>
    <w:rsid w:val="00D64B80"/>
    <w:rsid w:val="00D676DD"/>
    <w:rsid w:val="00D7162C"/>
    <w:rsid w:val="00D71685"/>
    <w:rsid w:val="00D722A5"/>
    <w:rsid w:val="00D73BA9"/>
    <w:rsid w:val="00D73C2A"/>
    <w:rsid w:val="00D75B5B"/>
    <w:rsid w:val="00D75D70"/>
    <w:rsid w:val="00D82981"/>
    <w:rsid w:val="00D829D4"/>
    <w:rsid w:val="00D83444"/>
    <w:rsid w:val="00D91E22"/>
    <w:rsid w:val="00D92025"/>
    <w:rsid w:val="00D92226"/>
    <w:rsid w:val="00D9236E"/>
    <w:rsid w:val="00D9283A"/>
    <w:rsid w:val="00DA055D"/>
    <w:rsid w:val="00DA0E40"/>
    <w:rsid w:val="00DA1113"/>
    <w:rsid w:val="00DA28A4"/>
    <w:rsid w:val="00DA2ED1"/>
    <w:rsid w:val="00DA3954"/>
    <w:rsid w:val="00DA4163"/>
    <w:rsid w:val="00DA6494"/>
    <w:rsid w:val="00DB5451"/>
    <w:rsid w:val="00DB5694"/>
    <w:rsid w:val="00DB5891"/>
    <w:rsid w:val="00DB6BC0"/>
    <w:rsid w:val="00DC000A"/>
    <w:rsid w:val="00DC04B7"/>
    <w:rsid w:val="00DC17D2"/>
    <w:rsid w:val="00DC1D31"/>
    <w:rsid w:val="00DC2717"/>
    <w:rsid w:val="00DD1ACE"/>
    <w:rsid w:val="00DD1FFF"/>
    <w:rsid w:val="00DD2305"/>
    <w:rsid w:val="00DD4AAD"/>
    <w:rsid w:val="00DD4D3E"/>
    <w:rsid w:val="00DD4F35"/>
    <w:rsid w:val="00DD5459"/>
    <w:rsid w:val="00DD5951"/>
    <w:rsid w:val="00DD6D76"/>
    <w:rsid w:val="00DE1DC3"/>
    <w:rsid w:val="00DE21F3"/>
    <w:rsid w:val="00E04C48"/>
    <w:rsid w:val="00E0625C"/>
    <w:rsid w:val="00E118EC"/>
    <w:rsid w:val="00E12491"/>
    <w:rsid w:val="00E1500D"/>
    <w:rsid w:val="00E1533D"/>
    <w:rsid w:val="00E153E8"/>
    <w:rsid w:val="00E24FA0"/>
    <w:rsid w:val="00E251D4"/>
    <w:rsid w:val="00E276B9"/>
    <w:rsid w:val="00E31745"/>
    <w:rsid w:val="00E35FB9"/>
    <w:rsid w:val="00E36D86"/>
    <w:rsid w:val="00E46E23"/>
    <w:rsid w:val="00E516A2"/>
    <w:rsid w:val="00E52D43"/>
    <w:rsid w:val="00E53AEE"/>
    <w:rsid w:val="00E53D03"/>
    <w:rsid w:val="00E553BB"/>
    <w:rsid w:val="00E56B80"/>
    <w:rsid w:val="00E575DD"/>
    <w:rsid w:val="00E62B29"/>
    <w:rsid w:val="00E62E63"/>
    <w:rsid w:val="00E65D95"/>
    <w:rsid w:val="00E66948"/>
    <w:rsid w:val="00E66A9E"/>
    <w:rsid w:val="00E67B20"/>
    <w:rsid w:val="00E70C52"/>
    <w:rsid w:val="00E70C81"/>
    <w:rsid w:val="00E71E80"/>
    <w:rsid w:val="00E77B37"/>
    <w:rsid w:val="00E77F4F"/>
    <w:rsid w:val="00E84525"/>
    <w:rsid w:val="00E85917"/>
    <w:rsid w:val="00E85AE5"/>
    <w:rsid w:val="00E862A6"/>
    <w:rsid w:val="00E93D2D"/>
    <w:rsid w:val="00E940A0"/>
    <w:rsid w:val="00E94687"/>
    <w:rsid w:val="00E948BA"/>
    <w:rsid w:val="00E96C16"/>
    <w:rsid w:val="00EA36CE"/>
    <w:rsid w:val="00EA59B3"/>
    <w:rsid w:val="00EA7458"/>
    <w:rsid w:val="00EB062F"/>
    <w:rsid w:val="00EB09A0"/>
    <w:rsid w:val="00EC0174"/>
    <w:rsid w:val="00EC2FCC"/>
    <w:rsid w:val="00EC5118"/>
    <w:rsid w:val="00EC6C76"/>
    <w:rsid w:val="00EC79DE"/>
    <w:rsid w:val="00ED4BD4"/>
    <w:rsid w:val="00ED4D7A"/>
    <w:rsid w:val="00ED69C4"/>
    <w:rsid w:val="00EE26AB"/>
    <w:rsid w:val="00EE2C18"/>
    <w:rsid w:val="00EE5AF0"/>
    <w:rsid w:val="00EF342F"/>
    <w:rsid w:val="00F041BF"/>
    <w:rsid w:val="00F074BB"/>
    <w:rsid w:val="00F1267E"/>
    <w:rsid w:val="00F1469B"/>
    <w:rsid w:val="00F20189"/>
    <w:rsid w:val="00F208A7"/>
    <w:rsid w:val="00F2627E"/>
    <w:rsid w:val="00F27ACC"/>
    <w:rsid w:val="00F3326E"/>
    <w:rsid w:val="00F33E8C"/>
    <w:rsid w:val="00F3647D"/>
    <w:rsid w:val="00F37BFB"/>
    <w:rsid w:val="00F40170"/>
    <w:rsid w:val="00F41BC8"/>
    <w:rsid w:val="00F52E3A"/>
    <w:rsid w:val="00F8018A"/>
    <w:rsid w:val="00F80A7E"/>
    <w:rsid w:val="00F81D45"/>
    <w:rsid w:val="00F82E6B"/>
    <w:rsid w:val="00F84B73"/>
    <w:rsid w:val="00F8593F"/>
    <w:rsid w:val="00F860F1"/>
    <w:rsid w:val="00F86899"/>
    <w:rsid w:val="00F8752E"/>
    <w:rsid w:val="00F87643"/>
    <w:rsid w:val="00F87E2C"/>
    <w:rsid w:val="00F91DA1"/>
    <w:rsid w:val="00F95E45"/>
    <w:rsid w:val="00F96F0E"/>
    <w:rsid w:val="00F97ADF"/>
    <w:rsid w:val="00F97EB8"/>
    <w:rsid w:val="00FA00F0"/>
    <w:rsid w:val="00FB34C7"/>
    <w:rsid w:val="00FC1A0E"/>
    <w:rsid w:val="00FC38D9"/>
    <w:rsid w:val="00FC4433"/>
    <w:rsid w:val="00FC4CDB"/>
    <w:rsid w:val="00FD02D4"/>
    <w:rsid w:val="00FD133E"/>
    <w:rsid w:val="00FD305E"/>
    <w:rsid w:val="00FD38F4"/>
    <w:rsid w:val="00FE3B04"/>
    <w:rsid w:val="00FE5832"/>
    <w:rsid w:val="00FE65DF"/>
    <w:rsid w:val="00FF42D6"/>
    <w:rsid w:val="00FF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A0482"/>
  <w15:chartTrackingRefBased/>
  <w15:docId w15:val="{F3EE10DF-1942-4AB0-BE56-123F05D72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D6AB2"/>
  </w:style>
  <w:style w:type="paragraph" w:styleId="Nagwek1">
    <w:name w:val="heading 1"/>
    <w:basedOn w:val="Normalny"/>
    <w:next w:val="Normalny"/>
    <w:link w:val="Nagwek1Znak"/>
    <w:uiPriority w:val="9"/>
    <w:qFormat/>
    <w:rsid w:val="00A62F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A23934"/>
    <w:pPr>
      <w:tabs>
        <w:tab w:val="num" w:pos="454"/>
      </w:tabs>
      <w:suppressAutoHyphens/>
      <w:spacing w:after="0" w:line="100" w:lineRule="atLeast"/>
      <w:ind w:left="454" w:hanging="454"/>
      <w:jc w:val="both"/>
      <w:outlineLvl w:val="1"/>
    </w:pPr>
    <w:rPr>
      <w:rFonts w:ascii="Times New Roman" w:eastAsia="Times New Roman" w:hAnsi="Times New Roman" w:cs="Times New Roman"/>
      <w:bCs/>
      <w:iCs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B6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Dot pt,F5 List Paragraph,List Paragraph1,Recommendation,List Paragraph11,A_wyliczenie,K-P_odwolanie,Akapit z listą5,maz_wyliczenie,opis dzialania,Tekst punktowanie,CW_Lista,List Paragraph,lp1,Numerowanie,L1,T_SZ_List Paragraph"/>
    <w:basedOn w:val="Normalny"/>
    <w:link w:val="AkapitzlistZnak"/>
    <w:uiPriority w:val="34"/>
    <w:qFormat/>
    <w:rsid w:val="002B65B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24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40E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rsid w:val="002C706A"/>
  </w:style>
  <w:style w:type="character" w:styleId="Hipercze">
    <w:name w:val="Hyperlink"/>
    <w:rsid w:val="002C706A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C706A"/>
    <w:rPr>
      <w:color w:val="605E5C"/>
      <w:shd w:val="clear" w:color="auto" w:fill="E1DFDD"/>
    </w:rPr>
  </w:style>
  <w:style w:type="paragraph" w:customStyle="1" w:styleId="ZnakZnak">
    <w:name w:val="Znak Znak"/>
    <w:basedOn w:val="Normalny"/>
    <w:rsid w:val="009B3C29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divpkt">
    <w:name w:val="div.pkt"/>
    <w:uiPriority w:val="99"/>
    <w:rsid w:val="00592D74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A31F2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31F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31F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1F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1F2A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rsid w:val="00A31F2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31F2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E65D9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ivpoint">
    <w:name w:val="div.point"/>
    <w:uiPriority w:val="99"/>
    <w:rsid w:val="00F074B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CD02A6"/>
    <w:rPr>
      <w:color w:val="954F72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451DF5"/>
    <w:rPr>
      <w:color w:val="808080"/>
    </w:rPr>
  </w:style>
  <w:style w:type="paragraph" w:styleId="Poprawka">
    <w:name w:val="Revision"/>
    <w:hidden/>
    <w:uiPriority w:val="99"/>
    <w:semiHidden/>
    <w:rsid w:val="009B0811"/>
    <w:pPr>
      <w:spacing w:after="0" w:line="240" w:lineRule="auto"/>
    </w:pPr>
  </w:style>
  <w:style w:type="character" w:customStyle="1" w:styleId="appname">
    <w:name w:val="appname"/>
    <w:basedOn w:val="Domylnaczcionkaakapitu"/>
    <w:rsid w:val="00317734"/>
  </w:style>
  <w:style w:type="paragraph" w:styleId="Stopka">
    <w:name w:val="footer"/>
    <w:basedOn w:val="Normalny"/>
    <w:link w:val="StopkaZnak"/>
    <w:uiPriority w:val="99"/>
    <w:unhideWhenUsed/>
    <w:rsid w:val="00A86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6BE2"/>
  </w:style>
  <w:style w:type="paragraph" w:customStyle="1" w:styleId="Tekstwstpniesformatowany">
    <w:name w:val="Tekst wstępnie sformatowany"/>
    <w:basedOn w:val="Normalny"/>
    <w:rsid w:val="007F43B2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Dot pt Znak,F5 List Paragraph Znak,List Paragraph1 Znak,Recommendation Znak,List Paragraph11 Znak,A_wyliczenie Znak,K-P_odwolanie Znak,Akapit z listą5 Znak,maz_wyliczenie Znak,opis dzialania Znak,Tekst punktowanie Znak,CW_Lista Znak"/>
    <w:link w:val="Akapitzlist"/>
    <w:uiPriority w:val="34"/>
    <w:qFormat/>
    <w:locked/>
    <w:rsid w:val="007F43B2"/>
  </w:style>
  <w:style w:type="paragraph" w:styleId="Tekstpodstawowy">
    <w:name w:val="Body Text"/>
    <w:basedOn w:val="Normalny"/>
    <w:link w:val="TekstpodstawowyZnak1"/>
    <w:rsid w:val="007F43B2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7F43B2"/>
  </w:style>
  <w:style w:type="character" w:customStyle="1" w:styleId="TekstpodstawowyZnak1">
    <w:name w:val="Tekst podstawowy Znak1"/>
    <w:link w:val="Tekstpodstawowy"/>
    <w:rsid w:val="007F43B2"/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paragraph" w:styleId="Tekstprzypisudolnego">
    <w:name w:val="footnote text"/>
    <w:aliases w:val="Podrozdział,Footnote,Podrozdzia3,Tekst przypisu,Fußnote,-E Fuﬂnotentext,Fuﬂnotentext Ursprung,footnote text,Fußnotentext Ursprung,-E Fußnotentext,Footnote text,Tekst przypisu Znak Znak Znak Znak,stile 1,Footnote1,Footnote2,fn,o"/>
    <w:basedOn w:val="Normalny"/>
    <w:link w:val="TekstprzypisudolnegoZnak"/>
    <w:uiPriority w:val="99"/>
    <w:qFormat/>
    <w:rsid w:val="007F43B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,Tekst przypisu Znak,Fußnote Znak,-E Fuﬂnotentext Znak,Fuﬂnotentext Ursprung Znak,footnote text Znak,Fußnotentext Ursprung Znak,-E Fußnotentext Znak,Footnote text Znak,fn Znak"/>
    <w:basedOn w:val="Domylnaczcionkaakapitu"/>
    <w:link w:val="Tekstprzypisudolnego"/>
    <w:uiPriority w:val="99"/>
    <w:rsid w:val="007F43B2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aliases w:val="BVI fnr"/>
    <w:uiPriority w:val="99"/>
    <w:rsid w:val="007F43B2"/>
    <w:rPr>
      <w:vertAlign w:val="superscript"/>
    </w:rPr>
  </w:style>
  <w:style w:type="paragraph" w:customStyle="1" w:styleId="wylicz-">
    <w:name w:val="wylicz -"/>
    <w:basedOn w:val="Zwykytekst"/>
    <w:rsid w:val="007F43B2"/>
    <w:pPr>
      <w:numPr>
        <w:numId w:val="14"/>
      </w:numPr>
      <w:spacing w:line="36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7F43B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F43B2"/>
    <w:rPr>
      <w:rFonts w:ascii="Consolas" w:hAnsi="Consolas"/>
      <w:sz w:val="21"/>
      <w:szCs w:val="21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F43B2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F43B2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A23934"/>
    <w:rPr>
      <w:rFonts w:ascii="Times New Roman" w:eastAsia="Times New Roman" w:hAnsi="Times New Roman" w:cs="Times New Roman"/>
      <w:bCs/>
      <w:iCs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A62F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Zawartotabeli">
    <w:name w:val="Zawartość tabeli"/>
    <w:basedOn w:val="Normalny"/>
    <w:rsid w:val="00AA61EB"/>
    <w:pPr>
      <w:widowControl w:val="0"/>
      <w:suppressLineNumbers/>
      <w:suppressAutoHyphens/>
      <w:spacing w:after="0" w:line="240" w:lineRule="auto"/>
    </w:pPr>
    <w:rPr>
      <w:rFonts w:ascii="Arial" w:eastAsia="SimSun" w:hAnsi="Arial" w:cs="Lucida Sans"/>
      <w:kern w:val="1"/>
      <w:sz w:val="24"/>
      <w:szCs w:val="24"/>
      <w:lang w:eastAsia="hi-IN" w:bidi="hi-IN"/>
    </w:rPr>
  </w:style>
  <w:style w:type="paragraph" w:customStyle="1" w:styleId="WW-Tekstpodstawowy3">
    <w:name w:val="WW-Tekst podstawowy 3"/>
    <w:basedOn w:val="Normalny"/>
    <w:rsid w:val="006043C7"/>
    <w:pPr>
      <w:widowControl w:val="0"/>
      <w:suppressAutoHyphens/>
      <w:spacing w:after="120" w:line="240" w:lineRule="auto"/>
    </w:pPr>
    <w:rPr>
      <w:rFonts w:ascii="Times New Roman" w:eastAsia="Arial Unicode MS" w:hAnsi="Times New Roman" w:cs="Mangal"/>
      <w:kern w:val="1"/>
      <w:sz w:val="16"/>
      <w:szCs w:val="16"/>
      <w:lang w:eastAsia="hi-IN" w:bidi="hi-IN"/>
    </w:rPr>
  </w:style>
  <w:style w:type="character" w:customStyle="1" w:styleId="Teksttreci2">
    <w:name w:val="Tekst treści (2)_"/>
    <w:link w:val="Teksttreci20"/>
    <w:rsid w:val="00442258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42258"/>
    <w:pPr>
      <w:widowControl w:val="0"/>
      <w:shd w:val="clear" w:color="auto" w:fill="FFFFFF"/>
      <w:spacing w:before="1020" w:after="600" w:line="0" w:lineRule="atLeast"/>
      <w:ind w:hanging="440"/>
      <w:jc w:val="both"/>
    </w:pPr>
  </w:style>
  <w:style w:type="paragraph" w:customStyle="1" w:styleId="text-justify1">
    <w:name w:val="text-justify1"/>
    <w:basedOn w:val="Normalny"/>
    <w:rsid w:val="00442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E15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B6205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2C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7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2BD6E49FAF346558E62B32EC4160C1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F70046-653F-402B-8C56-EA0E67B7AD31}"/>
      </w:docPartPr>
      <w:docPartBody>
        <w:p w:rsidR="00481708" w:rsidRDefault="00481708" w:rsidP="00481708">
          <w:r w:rsidRPr="00A22C05">
            <w:rPr>
              <w:rStyle w:val="Tekstzastpczy"/>
            </w:rPr>
            <w:t>[Tytuł]</w:t>
          </w:r>
        </w:p>
      </w:docPartBody>
    </w:docPart>
    <w:docPart>
      <w:docPartPr>
        <w:name w:val="12126497099645658CD919A5ED8D5D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8AC7F2-B873-4918-9737-6106E67579BA}"/>
      </w:docPartPr>
      <w:docPartBody>
        <w:p w:rsidR="00481708" w:rsidRDefault="00481708" w:rsidP="00481708">
          <w:r w:rsidRPr="00A22C05">
            <w:rPr>
              <w:rStyle w:val="Tekstzastpczy"/>
            </w:rPr>
            <w:t>[Stan]</w:t>
          </w:r>
        </w:p>
      </w:docPartBody>
    </w:docPart>
    <w:docPart>
      <w:docPartPr>
        <w:name w:val="62A380C1990F4889883B7AD6A49720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9DEE59-AE43-4ADA-8D56-9E7004BF96FD}"/>
      </w:docPartPr>
      <w:docPartBody>
        <w:p w:rsidR="00481708" w:rsidRDefault="00481708" w:rsidP="00481708">
          <w:r w:rsidRPr="00D75909">
            <w:rPr>
              <w:rStyle w:val="Tekstzastpczy"/>
            </w:rPr>
            <w:t>[Tytuł]</w:t>
          </w:r>
        </w:p>
      </w:docPartBody>
    </w:docPart>
    <w:docPart>
      <w:docPartPr>
        <w:name w:val="FB6FD54955694B9A9EDB8441601F59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615171-CF3A-44BC-B164-D7EF21DA3D91}"/>
      </w:docPartPr>
      <w:docPartBody>
        <w:p w:rsidR="00481708" w:rsidRDefault="00481708" w:rsidP="00481708">
          <w:r w:rsidRPr="00D75909">
            <w:rPr>
              <w:rStyle w:val="Tekstzastpczy"/>
            </w:rPr>
            <w:t>[Stan]</w:t>
          </w:r>
        </w:p>
      </w:docPartBody>
    </w:docPart>
    <w:docPart>
      <w:docPartPr>
        <w:name w:val="C75F8226EC2B41BEBE42F0F25A0B30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976B05-4B5D-410A-A786-1774719224E3}"/>
      </w:docPartPr>
      <w:docPartBody>
        <w:p w:rsidR="00481708" w:rsidRDefault="00481708" w:rsidP="00481708">
          <w:r w:rsidRPr="0070386E">
            <w:rPr>
              <w:rStyle w:val="Tekstzastpczy"/>
            </w:rPr>
            <w:t>[Tytuł]</w:t>
          </w:r>
        </w:p>
      </w:docPartBody>
    </w:docPart>
    <w:docPart>
      <w:docPartPr>
        <w:name w:val="ED43C8D42FC94C349AF3AAF628DD19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4D6F83-3F97-4ACD-899C-18C739AB0F5D}"/>
      </w:docPartPr>
      <w:docPartBody>
        <w:p w:rsidR="00481708" w:rsidRDefault="00481708" w:rsidP="00481708">
          <w:r w:rsidRPr="0070386E">
            <w:rPr>
              <w:rStyle w:val="Tekstzastpczy"/>
            </w:rPr>
            <w:t>[Stan]</w:t>
          </w:r>
        </w:p>
      </w:docPartBody>
    </w:docPart>
    <w:docPart>
      <w:docPartPr>
        <w:name w:val="66FF67767DF141CD93A0145CE9625E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419C0E-DECB-4B89-ACB8-E5100A945CCD}"/>
      </w:docPartPr>
      <w:docPartBody>
        <w:p w:rsidR="00481708" w:rsidRDefault="00481708" w:rsidP="00481708">
          <w:r w:rsidRPr="00D75909">
            <w:rPr>
              <w:rStyle w:val="Tekstzastpczy"/>
            </w:rPr>
            <w:t>[Tytuł]</w:t>
          </w:r>
        </w:p>
      </w:docPartBody>
    </w:docPart>
    <w:docPart>
      <w:docPartPr>
        <w:name w:val="FE0892881ADD4EEB9942C7DAAB3220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90A5EE-63F6-4034-9A7A-2EB7E242FB56}"/>
      </w:docPartPr>
      <w:docPartBody>
        <w:p w:rsidR="00481708" w:rsidRDefault="00481708" w:rsidP="00481708">
          <w:r w:rsidRPr="00D75909">
            <w:rPr>
              <w:rStyle w:val="Tekstzastpczy"/>
            </w:rPr>
            <w:t>[Stan]</w:t>
          </w:r>
        </w:p>
      </w:docPartBody>
    </w:docPart>
    <w:docPart>
      <w:docPartPr>
        <w:name w:val="38CC3DAB93594E349770AB039B5C01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0CA8679-D44A-4B19-8326-BBEF06DB886F}"/>
      </w:docPartPr>
      <w:docPartBody>
        <w:p w:rsidR="00481708" w:rsidRDefault="00481708" w:rsidP="00481708">
          <w:r w:rsidRPr="00EB5986">
            <w:rPr>
              <w:rStyle w:val="Tekstzastpczy"/>
            </w:rPr>
            <w:t>[Tytuł]</w:t>
          </w:r>
        </w:p>
      </w:docPartBody>
    </w:docPart>
    <w:docPart>
      <w:docPartPr>
        <w:name w:val="9843879AE78B4EB9B19BEF85098ECD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1241CD-22E9-46F6-A539-540A7380C3C0}"/>
      </w:docPartPr>
      <w:docPartBody>
        <w:p w:rsidR="00481708" w:rsidRDefault="00481708" w:rsidP="00481708">
          <w:r w:rsidRPr="00EB5986">
            <w:rPr>
              <w:rStyle w:val="Tekstzastpczy"/>
            </w:rPr>
            <w:t>[Stan]</w:t>
          </w:r>
        </w:p>
      </w:docPartBody>
    </w:docPart>
    <w:docPart>
      <w:docPartPr>
        <w:name w:val="740C32126D5B4BDF95C8720D1306E1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A89E79-2ACF-46CD-85A2-E8D08C47927D}"/>
      </w:docPartPr>
      <w:docPartBody>
        <w:p w:rsidR="0059398F" w:rsidRDefault="007C781F" w:rsidP="007C781F">
          <w:pPr>
            <w:pStyle w:val="740C32126D5B4BDF95C8720D1306E1F6"/>
          </w:pPr>
          <w:r w:rsidRPr="0070386E">
            <w:rPr>
              <w:rStyle w:val="Tekstzastpczy"/>
            </w:rPr>
            <w:t>[Tytuł]</w:t>
          </w:r>
        </w:p>
      </w:docPartBody>
    </w:docPart>
    <w:docPart>
      <w:docPartPr>
        <w:name w:val="6C388353FF214CDB907EB58288E7E8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C4293E-6454-47AD-9541-E930B8A5F9FC}"/>
      </w:docPartPr>
      <w:docPartBody>
        <w:p w:rsidR="0059398F" w:rsidRDefault="007C781F" w:rsidP="007C781F">
          <w:pPr>
            <w:pStyle w:val="6C388353FF214CDB907EB58288E7E837"/>
          </w:pPr>
          <w:r w:rsidRPr="0070386E">
            <w:rPr>
              <w:rStyle w:val="Tekstzastpczy"/>
            </w:rPr>
            <w:t>[Stan]</w:t>
          </w:r>
        </w:p>
      </w:docPartBody>
    </w:docPart>
    <w:docPart>
      <w:docPartPr>
        <w:name w:val="60361EF9788F42E7BE551EC51920E9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DE9411-1269-4DCF-99E8-4F3A3D2E8CFE}"/>
      </w:docPartPr>
      <w:docPartBody>
        <w:p w:rsidR="0059398F" w:rsidRDefault="007C781F" w:rsidP="007C781F">
          <w:pPr>
            <w:pStyle w:val="60361EF9788F42E7BE551EC51920E9EE"/>
          </w:pPr>
          <w:r w:rsidRPr="00EB5986">
            <w:rPr>
              <w:rStyle w:val="Tekstzastpczy"/>
            </w:rPr>
            <w:t>[Tytuł]</w:t>
          </w:r>
        </w:p>
      </w:docPartBody>
    </w:docPart>
    <w:docPart>
      <w:docPartPr>
        <w:name w:val="CEC13C9D1A6E4B0FAE363543C757CC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7BBEFD-B652-4279-8879-77A549AF4C4B}"/>
      </w:docPartPr>
      <w:docPartBody>
        <w:p w:rsidR="0059398F" w:rsidRDefault="007C781F" w:rsidP="007C781F">
          <w:pPr>
            <w:pStyle w:val="CEC13C9D1A6E4B0FAE363543C757CCD7"/>
          </w:pPr>
          <w:r w:rsidRPr="00EB5986">
            <w:rPr>
              <w:rStyle w:val="Tekstzastpczy"/>
            </w:rPr>
            <w:t>[Stan]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B69"/>
    <w:rsid w:val="0000534C"/>
    <w:rsid w:val="0005490F"/>
    <w:rsid w:val="000A0B5C"/>
    <w:rsid w:val="000D10C6"/>
    <w:rsid w:val="0018061E"/>
    <w:rsid w:val="0018264A"/>
    <w:rsid w:val="00197844"/>
    <w:rsid w:val="00197F29"/>
    <w:rsid w:val="001B6C0E"/>
    <w:rsid w:val="001D29D7"/>
    <w:rsid w:val="00246474"/>
    <w:rsid w:val="00297662"/>
    <w:rsid w:val="003016F8"/>
    <w:rsid w:val="00365591"/>
    <w:rsid w:val="00384022"/>
    <w:rsid w:val="00390CBE"/>
    <w:rsid w:val="003F450C"/>
    <w:rsid w:val="00414824"/>
    <w:rsid w:val="00481708"/>
    <w:rsid w:val="004A2597"/>
    <w:rsid w:val="004A78AA"/>
    <w:rsid w:val="004B0BFD"/>
    <w:rsid w:val="004B222F"/>
    <w:rsid w:val="00504D7A"/>
    <w:rsid w:val="00565B66"/>
    <w:rsid w:val="00584F35"/>
    <w:rsid w:val="0059398F"/>
    <w:rsid w:val="005A5834"/>
    <w:rsid w:val="006019CC"/>
    <w:rsid w:val="0063231C"/>
    <w:rsid w:val="00634294"/>
    <w:rsid w:val="00687A72"/>
    <w:rsid w:val="006912D4"/>
    <w:rsid w:val="006A47AA"/>
    <w:rsid w:val="006C33EB"/>
    <w:rsid w:val="007652C7"/>
    <w:rsid w:val="007662F0"/>
    <w:rsid w:val="00775830"/>
    <w:rsid w:val="0078441D"/>
    <w:rsid w:val="007B5540"/>
    <w:rsid w:val="007C4244"/>
    <w:rsid w:val="007C781F"/>
    <w:rsid w:val="007D1647"/>
    <w:rsid w:val="00841FBA"/>
    <w:rsid w:val="008F042F"/>
    <w:rsid w:val="00943131"/>
    <w:rsid w:val="00944C47"/>
    <w:rsid w:val="00971544"/>
    <w:rsid w:val="00987231"/>
    <w:rsid w:val="009A7A0E"/>
    <w:rsid w:val="00A22C05"/>
    <w:rsid w:val="00A45B69"/>
    <w:rsid w:val="00AB696F"/>
    <w:rsid w:val="00AD6237"/>
    <w:rsid w:val="00AD7F86"/>
    <w:rsid w:val="00AE298C"/>
    <w:rsid w:val="00BA339E"/>
    <w:rsid w:val="00BC07CB"/>
    <w:rsid w:val="00BF59B4"/>
    <w:rsid w:val="00C354D8"/>
    <w:rsid w:val="00C46328"/>
    <w:rsid w:val="00C70A79"/>
    <w:rsid w:val="00D01C0C"/>
    <w:rsid w:val="00D05EEB"/>
    <w:rsid w:val="00D14333"/>
    <w:rsid w:val="00D6769B"/>
    <w:rsid w:val="00DC17CD"/>
    <w:rsid w:val="00DC45EC"/>
    <w:rsid w:val="00E04560"/>
    <w:rsid w:val="00E117A2"/>
    <w:rsid w:val="00E129B9"/>
    <w:rsid w:val="00E25C0E"/>
    <w:rsid w:val="00E468E4"/>
    <w:rsid w:val="00E931DB"/>
    <w:rsid w:val="00F615E9"/>
    <w:rsid w:val="00F72351"/>
    <w:rsid w:val="00F9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5B69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C781F"/>
    <w:rPr>
      <w:color w:val="808080"/>
    </w:rPr>
  </w:style>
  <w:style w:type="paragraph" w:customStyle="1" w:styleId="B5DBA063B5694C7E98C0E987ACD625C5">
    <w:name w:val="B5DBA063B5694C7E98C0E987ACD625C5"/>
    <w:rsid w:val="006019CC"/>
  </w:style>
  <w:style w:type="paragraph" w:customStyle="1" w:styleId="1B2C8B32028C4C70B4327DB1DA0AD29B">
    <w:name w:val="1B2C8B32028C4C70B4327DB1DA0AD29B"/>
    <w:rsid w:val="006019CC"/>
  </w:style>
  <w:style w:type="paragraph" w:customStyle="1" w:styleId="740C32126D5B4BDF95C8720D1306E1F6">
    <w:name w:val="740C32126D5B4BDF95C8720D1306E1F6"/>
    <w:rsid w:val="007C781F"/>
  </w:style>
  <w:style w:type="paragraph" w:customStyle="1" w:styleId="6C388353FF214CDB907EB58288E7E837">
    <w:name w:val="6C388353FF214CDB907EB58288E7E837"/>
    <w:rsid w:val="007C781F"/>
  </w:style>
  <w:style w:type="paragraph" w:customStyle="1" w:styleId="60361EF9788F42E7BE551EC51920E9EE">
    <w:name w:val="60361EF9788F42E7BE551EC51920E9EE"/>
    <w:rsid w:val="007C781F"/>
  </w:style>
  <w:style w:type="paragraph" w:customStyle="1" w:styleId="CEC13C9D1A6E4B0FAE363543C757CCD7">
    <w:name w:val="CEC13C9D1A6E4B0FAE363543C757CCD7"/>
    <w:rsid w:val="007C78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E9545-3D89-4E8E-B6FA-4C62D56C7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2512</Words>
  <Characters>15077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Zakup oraz instalacja sprzętu i urządzeń łączności radiowej dla 25 Stacji Przemiennikowych na potrzeby systemu Państwowego Ratownictwa Medycznego.</vt:lpstr>
    </vt:vector>
  </TitlesOfParts>
  <Company/>
  <LinksUpToDate>false</LinksUpToDate>
  <CharactersWithSpaces>17554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Zakup oraz instalacja sprzętu i urządzeń łączności radiowej dla 25 Stacji Przemiennikowych na potrzeby systemu Państwowego Ratownictwa Medycznego.</dc:title>
  <dc:subject/>
  <dc:creator>Mariusz Chrzanowski</dc:creator>
  <cp:keywords/>
  <dc:description/>
  <cp:lastModifiedBy>Dorota Porębska</cp:lastModifiedBy>
  <cp:revision>2</cp:revision>
  <cp:lastPrinted>2021-08-17T11:48:00Z</cp:lastPrinted>
  <dcterms:created xsi:type="dcterms:W3CDTF">2026-05-04T05:41:00Z</dcterms:created>
  <dcterms:modified xsi:type="dcterms:W3CDTF">2026-05-04T05:41:00Z</dcterms:modified>
  <cp:contentStatus>BOU-V.272.12.2026</cp:contentStatus>
</cp:coreProperties>
</file>